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39B5AA" w14:textId="77777777" w:rsidR="003D70D3" w:rsidRDefault="003D70D3">
      <w:pPr>
        <w:pStyle w:val="Ttulo"/>
        <w:rPr>
          <w:rFonts w:ascii="Bookman Old Style" w:hAnsi="Bookman Old Style"/>
          <w:color w:val="auto"/>
          <w:sz w:val="24"/>
          <w:szCs w:val="24"/>
        </w:rPr>
      </w:pPr>
    </w:p>
    <w:p w14:paraId="4A3D8279" w14:textId="0F65D219" w:rsidR="00493091" w:rsidRPr="003D70D3" w:rsidRDefault="007B5E27">
      <w:pPr>
        <w:pStyle w:val="Ttulo"/>
        <w:rPr>
          <w:rFonts w:ascii="Bookman Old Style" w:hAnsi="Bookman Old Style"/>
          <w:color w:val="auto"/>
          <w:sz w:val="24"/>
          <w:szCs w:val="24"/>
        </w:rPr>
      </w:pPr>
      <w:proofErr w:type="spellStart"/>
      <w:r w:rsidRPr="003D70D3">
        <w:rPr>
          <w:rFonts w:ascii="Bookman Old Style" w:hAnsi="Bookman Old Style"/>
          <w:color w:val="auto"/>
          <w:sz w:val="24"/>
          <w:szCs w:val="24"/>
        </w:rPr>
        <w:t>Formulario</w:t>
      </w:r>
      <w:proofErr w:type="spellEnd"/>
      <w:r w:rsidRPr="003D70D3">
        <w:rPr>
          <w:rFonts w:ascii="Bookman Old Style" w:hAnsi="Bookman Old Style"/>
          <w:color w:val="auto"/>
          <w:sz w:val="24"/>
          <w:szCs w:val="24"/>
        </w:rPr>
        <w:t xml:space="preserve"> de </w:t>
      </w:r>
      <w:proofErr w:type="spellStart"/>
      <w:r w:rsidRPr="003D70D3">
        <w:rPr>
          <w:rFonts w:ascii="Bookman Old Style" w:hAnsi="Bookman Old Style"/>
          <w:color w:val="auto"/>
          <w:sz w:val="24"/>
          <w:szCs w:val="24"/>
        </w:rPr>
        <w:t>Capacidad</w:t>
      </w:r>
      <w:proofErr w:type="spellEnd"/>
      <w:r w:rsidRPr="003D70D3">
        <w:rPr>
          <w:rFonts w:ascii="Bookman Old Style" w:hAnsi="Bookman Old Style"/>
          <w:color w:val="auto"/>
          <w:sz w:val="24"/>
          <w:szCs w:val="24"/>
        </w:rPr>
        <w:t xml:space="preserve"> </w:t>
      </w:r>
      <w:proofErr w:type="spellStart"/>
      <w:r w:rsidRPr="003D70D3">
        <w:rPr>
          <w:rFonts w:ascii="Bookman Old Style" w:hAnsi="Bookman Old Style"/>
          <w:color w:val="auto"/>
          <w:sz w:val="24"/>
          <w:szCs w:val="24"/>
        </w:rPr>
        <w:t>Instalada</w:t>
      </w:r>
      <w:proofErr w:type="spellEnd"/>
      <w:r w:rsidRPr="003D70D3">
        <w:rPr>
          <w:rFonts w:ascii="Bookman Old Style" w:hAnsi="Bookman Old Style"/>
          <w:color w:val="auto"/>
          <w:sz w:val="24"/>
          <w:szCs w:val="24"/>
        </w:rPr>
        <w:t xml:space="preserve"> – Servicio de Almuerzo Empacado</w:t>
      </w:r>
    </w:p>
    <w:p w14:paraId="34C3259D" w14:textId="7514AAC5" w:rsidR="00493091" w:rsidRPr="003D70D3" w:rsidRDefault="007B5E27">
      <w:pPr>
        <w:rPr>
          <w:rFonts w:ascii="Bookman Old Style" w:hAnsi="Bookman Old Style"/>
          <w:sz w:val="24"/>
          <w:szCs w:val="24"/>
        </w:rPr>
      </w:pPr>
      <w:proofErr w:type="spellStart"/>
      <w:r w:rsidRPr="003D70D3">
        <w:rPr>
          <w:rFonts w:ascii="Bookman Old Style" w:hAnsi="Bookman Old Style"/>
          <w:sz w:val="24"/>
          <w:szCs w:val="24"/>
        </w:rPr>
        <w:t>Referencia</w:t>
      </w:r>
      <w:proofErr w:type="spellEnd"/>
      <w:r w:rsidRPr="003D70D3">
        <w:rPr>
          <w:rFonts w:ascii="Bookman Old Style" w:hAnsi="Bookman Old Style"/>
          <w:sz w:val="24"/>
          <w:szCs w:val="24"/>
        </w:rPr>
        <w:t xml:space="preserve"> del </w:t>
      </w:r>
      <w:proofErr w:type="spellStart"/>
      <w:r w:rsidRPr="003D70D3">
        <w:rPr>
          <w:rFonts w:ascii="Bookman Old Style" w:hAnsi="Bookman Old Style"/>
          <w:sz w:val="24"/>
          <w:szCs w:val="24"/>
        </w:rPr>
        <w:t>Proceso</w:t>
      </w:r>
      <w:proofErr w:type="spellEnd"/>
      <w:r w:rsidRPr="003D70D3">
        <w:rPr>
          <w:rFonts w:ascii="Bookman Old Style" w:hAnsi="Bookman Old Style"/>
          <w:sz w:val="24"/>
          <w:szCs w:val="24"/>
        </w:rPr>
        <w:t xml:space="preserve">: </w:t>
      </w:r>
      <w:r w:rsidRPr="003D70D3">
        <w:rPr>
          <w:rFonts w:ascii="Bookman Old Style" w:hAnsi="Bookman Old Style"/>
          <w:b/>
          <w:bCs/>
          <w:sz w:val="24"/>
          <w:szCs w:val="24"/>
        </w:rPr>
        <w:t>FIDEICOMISO-DAF-CM-2025</w:t>
      </w:r>
      <w:r w:rsidRPr="00CA7D9B">
        <w:rPr>
          <w:rFonts w:ascii="Bookman Old Style" w:hAnsi="Bookman Old Style"/>
          <w:b/>
          <w:bCs/>
          <w:sz w:val="24"/>
          <w:szCs w:val="24"/>
        </w:rPr>
        <w:t>-00</w:t>
      </w:r>
      <w:r w:rsidR="00CA7D9B" w:rsidRPr="00CA7D9B">
        <w:rPr>
          <w:rFonts w:ascii="Bookman Old Style" w:hAnsi="Bookman Old Style"/>
          <w:b/>
          <w:bCs/>
          <w:sz w:val="24"/>
          <w:szCs w:val="24"/>
        </w:rPr>
        <w:t>12</w:t>
      </w:r>
    </w:p>
    <w:p w14:paraId="3D86C0B7" w14:textId="77777777" w:rsidR="00493091" w:rsidRPr="003D70D3" w:rsidRDefault="007B5E27">
      <w:pPr>
        <w:rPr>
          <w:rFonts w:ascii="Bookman Old Style" w:hAnsi="Bookman Old Style"/>
          <w:sz w:val="24"/>
          <w:szCs w:val="24"/>
        </w:rPr>
      </w:pPr>
      <w:r w:rsidRPr="003D70D3">
        <w:rPr>
          <w:rFonts w:ascii="Bookman Old Style" w:hAnsi="Bookman Old Style"/>
          <w:sz w:val="24"/>
          <w:szCs w:val="24"/>
        </w:rPr>
        <w:t>Nombre del Oferente: ____________________________________________</w:t>
      </w:r>
    </w:p>
    <w:p w14:paraId="759C0DA9" w14:textId="77777777" w:rsidR="00493091" w:rsidRPr="003D70D3" w:rsidRDefault="007B5E27">
      <w:pPr>
        <w:rPr>
          <w:rFonts w:ascii="Bookman Old Style" w:hAnsi="Bookman Old Style"/>
          <w:sz w:val="24"/>
          <w:szCs w:val="24"/>
        </w:rPr>
      </w:pPr>
      <w:r w:rsidRPr="003D70D3">
        <w:rPr>
          <w:rFonts w:ascii="Bookman Old Style" w:hAnsi="Bookman Old Style"/>
          <w:sz w:val="24"/>
          <w:szCs w:val="24"/>
        </w:rPr>
        <w:t>RNC / Cédula: ____________________________________________</w:t>
      </w:r>
    </w:p>
    <w:p w14:paraId="6E68CDE8" w14:textId="2FDBEABC" w:rsidR="008C0D54" w:rsidRDefault="008C0D54">
      <w:pPr>
        <w:rPr>
          <w:rFonts w:ascii="Bookman Old Style" w:hAnsi="Bookman Old Style"/>
          <w:sz w:val="24"/>
          <w:szCs w:val="24"/>
        </w:rPr>
      </w:pPr>
      <w:proofErr w:type="spellStart"/>
      <w:r>
        <w:rPr>
          <w:rFonts w:ascii="Bookman Old Style" w:hAnsi="Bookman Old Style"/>
          <w:sz w:val="24"/>
          <w:szCs w:val="24"/>
        </w:rPr>
        <w:t>Dirección</w:t>
      </w:r>
      <w:proofErr w:type="spellEnd"/>
      <w:r>
        <w:rPr>
          <w:rFonts w:ascii="Bookman Old Style" w:hAnsi="Bookman Old Style"/>
          <w:sz w:val="24"/>
          <w:szCs w:val="24"/>
        </w:rPr>
        <w:t xml:space="preserve"> de la Cocina: _____________________________________</w:t>
      </w:r>
    </w:p>
    <w:p w14:paraId="7EC4FCC9" w14:textId="139C4DFE" w:rsidR="00493091" w:rsidRPr="003D70D3" w:rsidRDefault="007B5E27">
      <w:pPr>
        <w:rPr>
          <w:rFonts w:ascii="Bookman Old Style" w:hAnsi="Bookman Old Style"/>
          <w:sz w:val="24"/>
          <w:szCs w:val="24"/>
        </w:rPr>
      </w:pPr>
      <w:proofErr w:type="spellStart"/>
      <w:r w:rsidRPr="003D70D3">
        <w:rPr>
          <w:rFonts w:ascii="Bookman Old Style" w:hAnsi="Bookman Old Style"/>
          <w:sz w:val="24"/>
          <w:szCs w:val="24"/>
        </w:rPr>
        <w:t>Teléfono</w:t>
      </w:r>
      <w:proofErr w:type="spellEnd"/>
      <w:r w:rsidRPr="003D70D3">
        <w:rPr>
          <w:rFonts w:ascii="Bookman Old Style" w:hAnsi="Bookman Old Style"/>
          <w:sz w:val="24"/>
          <w:szCs w:val="24"/>
        </w:rPr>
        <w:t>: ___________________ | Correo Electrónico: ___________________</w:t>
      </w:r>
    </w:p>
    <w:p w14:paraId="6622968A" w14:textId="77777777" w:rsidR="00493091" w:rsidRPr="003D70D3" w:rsidRDefault="007B5E27">
      <w:pPr>
        <w:pStyle w:val="Ttulo1"/>
        <w:rPr>
          <w:rFonts w:ascii="Bookman Old Style" w:hAnsi="Bookman Old Style"/>
          <w:color w:val="auto"/>
          <w:sz w:val="24"/>
          <w:szCs w:val="24"/>
        </w:rPr>
      </w:pPr>
      <w:r w:rsidRPr="003D70D3">
        <w:rPr>
          <w:rFonts w:ascii="Bookman Old Style" w:hAnsi="Bookman Old Style"/>
          <w:color w:val="auto"/>
          <w:sz w:val="24"/>
          <w:szCs w:val="24"/>
        </w:rPr>
        <w:t>1. Datos del Establecimiento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320"/>
        <w:gridCol w:w="4320"/>
      </w:tblGrid>
      <w:tr w:rsidR="003D70D3" w:rsidRPr="003D70D3" w14:paraId="169A0DA5" w14:textId="77777777">
        <w:tc>
          <w:tcPr>
            <w:tcW w:w="4320" w:type="dxa"/>
          </w:tcPr>
          <w:p w14:paraId="57F61F26" w14:textId="77777777" w:rsidR="00493091" w:rsidRPr="003D70D3" w:rsidRDefault="007B5E27">
            <w:pPr>
              <w:rPr>
                <w:rFonts w:ascii="Bookman Old Style" w:hAnsi="Bookman Old Style"/>
                <w:sz w:val="24"/>
                <w:szCs w:val="24"/>
              </w:rPr>
            </w:pPr>
            <w:r w:rsidRPr="003D70D3">
              <w:rPr>
                <w:rFonts w:ascii="Bookman Old Style" w:hAnsi="Bookman Old Style"/>
                <w:sz w:val="24"/>
                <w:szCs w:val="24"/>
              </w:rPr>
              <w:t>Nombre del establecimiento</w:t>
            </w:r>
          </w:p>
        </w:tc>
        <w:tc>
          <w:tcPr>
            <w:tcW w:w="4320" w:type="dxa"/>
          </w:tcPr>
          <w:p w14:paraId="1815C7AE" w14:textId="77777777" w:rsidR="00493091" w:rsidRPr="003D70D3" w:rsidRDefault="00493091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</w:tr>
      <w:tr w:rsidR="003D70D3" w:rsidRPr="003D70D3" w14:paraId="46F82917" w14:textId="77777777">
        <w:tc>
          <w:tcPr>
            <w:tcW w:w="4320" w:type="dxa"/>
          </w:tcPr>
          <w:p w14:paraId="2F0A2598" w14:textId="77777777" w:rsidR="00493091" w:rsidRPr="003D70D3" w:rsidRDefault="007B5E27">
            <w:pPr>
              <w:rPr>
                <w:rFonts w:ascii="Bookman Old Style" w:hAnsi="Bookman Old Style"/>
                <w:sz w:val="24"/>
                <w:szCs w:val="24"/>
              </w:rPr>
            </w:pPr>
            <w:proofErr w:type="spellStart"/>
            <w:r w:rsidRPr="003D70D3">
              <w:rPr>
                <w:rFonts w:ascii="Bookman Old Style" w:hAnsi="Bookman Old Style"/>
                <w:sz w:val="24"/>
                <w:szCs w:val="24"/>
              </w:rPr>
              <w:t>Dirección</w:t>
            </w:r>
            <w:proofErr w:type="spellEnd"/>
            <w:r w:rsidRPr="003D70D3">
              <w:rPr>
                <w:rFonts w:ascii="Bookman Old Style" w:hAnsi="Bookman Old Style"/>
                <w:sz w:val="24"/>
                <w:szCs w:val="24"/>
              </w:rPr>
              <w:t xml:space="preserve"> exacta</w:t>
            </w:r>
          </w:p>
        </w:tc>
        <w:tc>
          <w:tcPr>
            <w:tcW w:w="4320" w:type="dxa"/>
          </w:tcPr>
          <w:p w14:paraId="335109F7" w14:textId="77777777" w:rsidR="00493091" w:rsidRPr="003D70D3" w:rsidRDefault="00493091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</w:tr>
      <w:tr w:rsidR="003D70D3" w:rsidRPr="003D70D3" w14:paraId="094D3A19" w14:textId="77777777">
        <w:tc>
          <w:tcPr>
            <w:tcW w:w="4320" w:type="dxa"/>
          </w:tcPr>
          <w:p w14:paraId="394D2176" w14:textId="77777777" w:rsidR="00493091" w:rsidRPr="003D70D3" w:rsidRDefault="007B5E27">
            <w:pPr>
              <w:rPr>
                <w:rFonts w:ascii="Bookman Old Style" w:hAnsi="Bookman Old Style"/>
                <w:sz w:val="24"/>
                <w:szCs w:val="24"/>
              </w:rPr>
            </w:pPr>
            <w:proofErr w:type="spellStart"/>
            <w:r w:rsidRPr="003D70D3">
              <w:rPr>
                <w:rFonts w:ascii="Bookman Old Style" w:hAnsi="Bookman Old Style"/>
                <w:sz w:val="24"/>
                <w:szCs w:val="24"/>
              </w:rPr>
              <w:t>Área</w:t>
            </w:r>
            <w:proofErr w:type="spellEnd"/>
            <w:r w:rsidRPr="003D70D3">
              <w:rPr>
                <w:rFonts w:ascii="Bookman Old Style" w:hAnsi="Bookman Old Style"/>
                <w:sz w:val="24"/>
                <w:szCs w:val="24"/>
              </w:rPr>
              <w:t xml:space="preserve"> total (m²)</w:t>
            </w:r>
          </w:p>
        </w:tc>
        <w:tc>
          <w:tcPr>
            <w:tcW w:w="4320" w:type="dxa"/>
          </w:tcPr>
          <w:p w14:paraId="5F0977FE" w14:textId="77777777" w:rsidR="00493091" w:rsidRPr="003D70D3" w:rsidRDefault="00493091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</w:tr>
      <w:tr w:rsidR="003D70D3" w:rsidRPr="003D70D3" w14:paraId="580C5604" w14:textId="77777777">
        <w:tc>
          <w:tcPr>
            <w:tcW w:w="4320" w:type="dxa"/>
          </w:tcPr>
          <w:p w14:paraId="72BA76FE" w14:textId="77777777" w:rsidR="00493091" w:rsidRPr="003D70D3" w:rsidRDefault="007B5E27">
            <w:pPr>
              <w:rPr>
                <w:rFonts w:ascii="Bookman Old Style" w:hAnsi="Bookman Old Style"/>
                <w:sz w:val="24"/>
                <w:szCs w:val="24"/>
              </w:rPr>
            </w:pPr>
            <w:proofErr w:type="spellStart"/>
            <w:r w:rsidRPr="003D70D3">
              <w:rPr>
                <w:rFonts w:ascii="Bookman Old Style" w:hAnsi="Bookman Old Style"/>
                <w:sz w:val="24"/>
                <w:szCs w:val="24"/>
              </w:rPr>
              <w:t>Horario</w:t>
            </w:r>
            <w:proofErr w:type="spellEnd"/>
            <w:r w:rsidRPr="003D70D3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3D70D3">
              <w:rPr>
                <w:rFonts w:ascii="Bookman Old Style" w:hAnsi="Bookman Old Style"/>
                <w:sz w:val="24"/>
                <w:szCs w:val="24"/>
              </w:rPr>
              <w:t>operativo</w:t>
            </w:r>
            <w:proofErr w:type="spellEnd"/>
          </w:p>
        </w:tc>
        <w:tc>
          <w:tcPr>
            <w:tcW w:w="4320" w:type="dxa"/>
          </w:tcPr>
          <w:p w14:paraId="7673EB07" w14:textId="77777777" w:rsidR="00493091" w:rsidRPr="003D70D3" w:rsidRDefault="00493091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</w:tr>
      <w:tr w:rsidR="003D70D3" w:rsidRPr="003D70D3" w14:paraId="36D91D6B" w14:textId="77777777">
        <w:tc>
          <w:tcPr>
            <w:tcW w:w="4320" w:type="dxa"/>
          </w:tcPr>
          <w:p w14:paraId="6C4CB5A3" w14:textId="77777777" w:rsidR="00493091" w:rsidRPr="003D70D3" w:rsidRDefault="007B5E27">
            <w:pPr>
              <w:rPr>
                <w:rFonts w:ascii="Bookman Old Style" w:hAnsi="Bookman Old Style"/>
                <w:sz w:val="24"/>
                <w:szCs w:val="24"/>
              </w:rPr>
            </w:pPr>
            <w:proofErr w:type="spellStart"/>
            <w:r w:rsidRPr="003D70D3">
              <w:rPr>
                <w:rFonts w:ascii="Bookman Old Style" w:hAnsi="Bookman Old Style"/>
                <w:sz w:val="24"/>
                <w:szCs w:val="24"/>
              </w:rPr>
              <w:t>Cantidad</w:t>
            </w:r>
            <w:proofErr w:type="spellEnd"/>
            <w:r w:rsidRPr="003D70D3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3D70D3">
              <w:rPr>
                <w:rFonts w:ascii="Bookman Old Style" w:hAnsi="Bookman Old Style"/>
                <w:sz w:val="24"/>
                <w:szCs w:val="24"/>
              </w:rPr>
              <w:t>máxima</w:t>
            </w:r>
            <w:proofErr w:type="spellEnd"/>
            <w:r w:rsidRPr="003D70D3">
              <w:rPr>
                <w:rFonts w:ascii="Bookman Old Style" w:hAnsi="Bookman Old Style"/>
                <w:sz w:val="24"/>
                <w:szCs w:val="24"/>
              </w:rPr>
              <w:t xml:space="preserve"> de </w:t>
            </w:r>
            <w:proofErr w:type="spellStart"/>
            <w:r w:rsidRPr="003D70D3">
              <w:rPr>
                <w:rFonts w:ascii="Bookman Old Style" w:hAnsi="Bookman Old Style"/>
                <w:sz w:val="24"/>
                <w:szCs w:val="24"/>
              </w:rPr>
              <w:t>raciones</w:t>
            </w:r>
            <w:proofErr w:type="spellEnd"/>
            <w:r w:rsidRPr="003D70D3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3D70D3">
              <w:rPr>
                <w:rFonts w:ascii="Bookman Old Style" w:hAnsi="Bookman Old Style"/>
                <w:sz w:val="24"/>
                <w:szCs w:val="24"/>
              </w:rPr>
              <w:t>por</w:t>
            </w:r>
            <w:proofErr w:type="spellEnd"/>
            <w:r w:rsidRPr="003D70D3">
              <w:rPr>
                <w:rFonts w:ascii="Bookman Old Style" w:hAnsi="Bookman Old Style"/>
                <w:sz w:val="24"/>
                <w:szCs w:val="24"/>
              </w:rPr>
              <w:t xml:space="preserve"> día</w:t>
            </w:r>
          </w:p>
        </w:tc>
        <w:tc>
          <w:tcPr>
            <w:tcW w:w="4320" w:type="dxa"/>
          </w:tcPr>
          <w:p w14:paraId="55E1146B" w14:textId="77777777" w:rsidR="00493091" w:rsidRPr="003D70D3" w:rsidRDefault="00493091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</w:tr>
    </w:tbl>
    <w:p w14:paraId="424A75D3" w14:textId="77777777" w:rsidR="00493091" w:rsidRPr="003D70D3" w:rsidRDefault="007B5E27">
      <w:pPr>
        <w:pStyle w:val="Ttulo1"/>
        <w:rPr>
          <w:rFonts w:ascii="Bookman Old Style" w:hAnsi="Bookman Old Style"/>
          <w:color w:val="auto"/>
          <w:sz w:val="24"/>
          <w:szCs w:val="24"/>
        </w:rPr>
      </w:pPr>
      <w:r w:rsidRPr="003D70D3">
        <w:rPr>
          <w:rFonts w:ascii="Bookman Old Style" w:hAnsi="Bookman Old Style"/>
          <w:color w:val="auto"/>
          <w:sz w:val="24"/>
          <w:szCs w:val="24"/>
        </w:rPr>
        <w:t>2. Área de Cocina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880"/>
        <w:gridCol w:w="2880"/>
        <w:gridCol w:w="2880"/>
      </w:tblGrid>
      <w:tr w:rsidR="003D70D3" w:rsidRPr="003D70D3" w14:paraId="10FE0B1A" w14:textId="77777777">
        <w:tc>
          <w:tcPr>
            <w:tcW w:w="2880" w:type="dxa"/>
          </w:tcPr>
          <w:p w14:paraId="3D970555" w14:textId="77777777" w:rsidR="00493091" w:rsidRPr="003D70D3" w:rsidRDefault="007B5E27">
            <w:pPr>
              <w:rPr>
                <w:rFonts w:ascii="Bookman Old Style" w:hAnsi="Bookman Old Style"/>
                <w:sz w:val="24"/>
                <w:szCs w:val="24"/>
              </w:rPr>
            </w:pPr>
            <w:r w:rsidRPr="003D70D3">
              <w:rPr>
                <w:rFonts w:ascii="Bookman Old Style" w:hAnsi="Bookman Old Style"/>
                <w:sz w:val="24"/>
                <w:szCs w:val="24"/>
              </w:rPr>
              <w:t>Equipamiento</w:t>
            </w:r>
          </w:p>
        </w:tc>
        <w:tc>
          <w:tcPr>
            <w:tcW w:w="2880" w:type="dxa"/>
          </w:tcPr>
          <w:p w14:paraId="65B45403" w14:textId="77777777" w:rsidR="00493091" w:rsidRPr="003D70D3" w:rsidRDefault="007B5E27">
            <w:pPr>
              <w:rPr>
                <w:rFonts w:ascii="Bookman Old Style" w:hAnsi="Bookman Old Style"/>
                <w:sz w:val="24"/>
                <w:szCs w:val="24"/>
              </w:rPr>
            </w:pPr>
            <w:r w:rsidRPr="003D70D3">
              <w:rPr>
                <w:rFonts w:ascii="Bookman Old Style" w:hAnsi="Bookman Old Style"/>
                <w:sz w:val="24"/>
                <w:szCs w:val="24"/>
              </w:rPr>
              <w:t>Cantidad</w:t>
            </w:r>
          </w:p>
        </w:tc>
        <w:tc>
          <w:tcPr>
            <w:tcW w:w="2880" w:type="dxa"/>
          </w:tcPr>
          <w:p w14:paraId="5207D187" w14:textId="77777777" w:rsidR="00493091" w:rsidRPr="003D70D3" w:rsidRDefault="007B5E27">
            <w:pPr>
              <w:rPr>
                <w:rFonts w:ascii="Bookman Old Style" w:hAnsi="Bookman Old Style"/>
                <w:sz w:val="24"/>
                <w:szCs w:val="24"/>
              </w:rPr>
            </w:pPr>
            <w:r w:rsidRPr="003D70D3">
              <w:rPr>
                <w:rFonts w:ascii="Bookman Old Style" w:hAnsi="Bookman Old Style"/>
                <w:sz w:val="24"/>
                <w:szCs w:val="24"/>
              </w:rPr>
              <w:t>Descripción / Marca / Estado</w:t>
            </w:r>
          </w:p>
        </w:tc>
      </w:tr>
      <w:tr w:rsidR="003D70D3" w:rsidRPr="003D70D3" w14:paraId="3EFD4098" w14:textId="77777777">
        <w:tc>
          <w:tcPr>
            <w:tcW w:w="2880" w:type="dxa"/>
          </w:tcPr>
          <w:p w14:paraId="7CFC9CDD" w14:textId="77777777" w:rsidR="00493091" w:rsidRPr="003D70D3" w:rsidRDefault="007B5E27">
            <w:pPr>
              <w:rPr>
                <w:rFonts w:ascii="Bookman Old Style" w:hAnsi="Bookman Old Style"/>
                <w:sz w:val="24"/>
                <w:szCs w:val="24"/>
              </w:rPr>
            </w:pPr>
            <w:r w:rsidRPr="003D70D3">
              <w:rPr>
                <w:rFonts w:ascii="Bookman Old Style" w:hAnsi="Bookman Old Style"/>
                <w:sz w:val="24"/>
                <w:szCs w:val="24"/>
              </w:rPr>
              <w:t>Estufa industrial</w:t>
            </w:r>
          </w:p>
        </w:tc>
        <w:tc>
          <w:tcPr>
            <w:tcW w:w="2880" w:type="dxa"/>
          </w:tcPr>
          <w:p w14:paraId="021AC1E0" w14:textId="77777777" w:rsidR="00493091" w:rsidRPr="003D70D3" w:rsidRDefault="00493091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2880" w:type="dxa"/>
          </w:tcPr>
          <w:p w14:paraId="578C5DF4" w14:textId="77777777" w:rsidR="00493091" w:rsidRPr="003D70D3" w:rsidRDefault="00493091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</w:tr>
      <w:tr w:rsidR="003D70D3" w:rsidRPr="003D70D3" w14:paraId="1E193B17" w14:textId="77777777">
        <w:tc>
          <w:tcPr>
            <w:tcW w:w="2880" w:type="dxa"/>
          </w:tcPr>
          <w:p w14:paraId="14A3E7BB" w14:textId="77777777" w:rsidR="00493091" w:rsidRPr="003D70D3" w:rsidRDefault="007B5E27">
            <w:pPr>
              <w:rPr>
                <w:rFonts w:ascii="Bookman Old Style" w:hAnsi="Bookman Old Style"/>
                <w:sz w:val="24"/>
                <w:szCs w:val="24"/>
              </w:rPr>
            </w:pPr>
            <w:r w:rsidRPr="003D70D3">
              <w:rPr>
                <w:rFonts w:ascii="Bookman Old Style" w:hAnsi="Bookman Old Style"/>
                <w:sz w:val="24"/>
                <w:szCs w:val="24"/>
              </w:rPr>
              <w:t>Horno</w:t>
            </w:r>
          </w:p>
        </w:tc>
        <w:tc>
          <w:tcPr>
            <w:tcW w:w="2880" w:type="dxa"/>
          </w:tcPr>
          <w:p w14:paraId="6EFDA29C" w14:textId="77777777" w:rsidR="00493091" w:rsidRPr="003D70D3" w:rsidRDefault="00493091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2880" w:type="dxa"/>
          </w:tcPr>
          <w:p w14:paraId="135424EC" w14:textId="77777777" w:rsidR="00493091" w:rsidRPr="003D70D3" w:rsidRDefault="00493091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</w:tr>
      <w:tr w:rsidR="003D70D3" w:rsidRPr="003D70D3" w14:paraId="320A1188" w14:textId="77777777">
        <w:tc>
          <w:tcPr>
            <w:tcW w:w="2880" w:type="dxa"/>
          </w:tcPr>
          <w:p w14:paraId="48FCB487" w14:textId="77777777" w:rsidR="00493091" w:rsidRPr="003D70D3" w:rsidRDefault="007B5E27">
            <w:pPr>
              <w:rPr>
                <w:rFonts w:ascii="Bookman Old Style" w:hAnsi="Bookman Old Style"/>
                <w:sz w:val="24"/>
                <w:szCs w:val="24"/>
              </w:rPr>
            </w:pPr>
            <w:r w:rsidRPr="003D70D3">
              <w:rPr>
                <w:rFonts w:ascii="Bookman Old Style" w:hAnsi="Bookman Old Style"/>
                <w:sz w:val="24"/>
                <w:szCs w:val="24"/>
              </w:rPr>
              <w:t>Freidora</w:t>
            </w:r>
          </w:p>
        </w:tc>
        <w:tc>
          <w:tcPr>
            <w:tcW w:w="2880" w:type="dxa"/>
          </w:tcPr>
          <w:p w14:paraId="21A66A59" w14:textId="77777777" w:rsidR="00493091" w:rsidRPr="003D70D3" w:rsidRDefault="00493091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2880" w:type="dxa"/>
          </w:tcPr>
          <w:p w14:paraId="084AA0DE" w14:textId="77777777" w:rsidR="00493091" w:rsidRPr="003D70D3" w:rsidRDefault="00493091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</w:tr>
      <w:tr w:rsidR="003D70D3" w:rsidRPr="003D70D3" w14:paraId="56FCD85A" w14:textId="77777777">
        <w:tc>
          <w:tcPr>
            <w:tcW w:w="2880" w:type="dxa"/>
          </w:tcPr>
          <w:p w14:paraId="474F60AD" w14:textId="77777777" w:rsidR="00493091" w:rsidRPr="003D70D3" w:rsidRDefault="007B5E27">
            <w:pPr>
              <w:rPr>
                <w:rFonts w:ascii="Bookman Old Style" w:hAnsi="Bookman Old Style"/>
                <w:sz w:val="24"/>
                <w:szCs w:val="24"/>
              </w:rPr>
            </w:pPr>
            <w:proofErr w:type="spellStart"/>
            <w:r w:rsidRPr="003D70D3">
              <w:rPr>
                <w:rFonts w:ascii="Bookman Old Style" w:hAnsi="Bookman Old Style"/>
                <w:sz w:val="24"/>
                <w:szCs w:val="24"/>
              </w:rPr>
              <w:t>Refrigeradores</w:t>
            </w:r>
            <w:proofErr w:type="spellEnd"/>
            <w:r w:rsidRPr="003D70D3">
              <w:rPr>
                <w:rFonts w:ascii="Bookman Old Style" w:hAnsi="Bookman Old Style"/>
                <w:sz w:val="24"/>
                <w:szCs w:val="24"/>
              </w:rPr>
              <w:t xml:space="preserve"> / </w:t>
            </w:r>
            <w:proofErr w:type="spellStart"/>
            <w:r w:rsidRPr="003D70D3">
              <w:rPr>
                <w:rFonts w:ascii="Bookman Old Style" w:hAnsi="Bookman Old Style"/>
                <w:sz w:val="24"/>
                <w:szCs w:val="24"/>
              </w:rPr>
              <w:t>Congeladores</w:t>
            </w:r>
            <w:proofErr w:type="spellEnd"/>
          </w:p>
        </w:tc>
        <w:tc>
          <w:tcPr>
            <w:tcW w:w="2880" w:type="dxa"/>
          </w:tcPr>
          <w:p w14:paraId="4B3CB79F" w14:textId="77777777" w:rsidR="00493091" w:rsidRPr="003D70D3" w:rsidRDefault="00493091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2880" w:type="dxa"/>
          </w:tcPr>
          <w:p w14:paraId="735D2261" w14:textId="77777777" w:rsidR="00493091" w:rsidRPr="003D70D3" w:rsidRDefault="00493091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</w:tr>
      <w:tr w:rsidR="003D70D3" w:rsidRPr="003D70D3" w14:paraId="513C429E" w14:textId="77777777">
        <w:tc>
          <w:tcPr>
            <w:tcW w:w="2880" w:type="dxa"/>
          </w:tcPr>
          <w:p w14:paraId="3D04CAF0" w14:textId="77777777" w:rsidR="00493091" w:rsidRPr="003D70D3" w:rsidRDefault="007B5E27">
            <w:pPr>
              <w:rPr>
                <w:rFonts w:ascii="Bookman Old Style" w:hAnsi="Bookman Old Style"/>
                <w:sz w:val="24"/>
                <w:szCs w:val="24"/>
              </w:rPr>
            </w:pPr>
            <w:r w:rsidRPr="003D70D3">
              <w:rPr>
                <w:rFonts w:ascii="Bookman Old Style" w:hAnsi="Bookman Old Style"/>
                <w:sz w:val="24"/>
                <w:szCs w:val="24"/>
              </w:rPr>
              <w:t xml:space="preserve">Mesas de </w:t>
            </w:r>
            <w:proofErr w:type="spellStart"/>
            <w:r w:rsidRPr="003D70D3">
              <w:rPr>
                <w:rFonts w:ascii="Bookman Old Style" w:hAnsi="Bookman Old Style"/>
                <w:sz w:val="24"/>
                <w:szCs w:val="24"/>
              </w:rPr>
              <w:t>trabajo</w:t>
            </w:r>
            <w:proofErr w:type="spellEnd"/>
            <w:r w:rsidRPr="003D70D3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3D70D3">
              <w:rPr>
                <w:rFonts w:ascii="Bookman Old Style" w:hAnsi="Bookman Old Style"/>
                <w:sz w:val="24"/>
                <w:szCs w:val="24"/>
              </w:rPr>
              <w:t>en</w:t>
            </w:r>
            <w:proofErr w:type="spellEnd"/>
            <w:r w:rsidRPr="003D70D3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3D70D3">
              <w:rPr>
                <w:rFonts w:ascii="Bookman Old Style" w:hAnsi="Bookman Old Style"/>
                <w:sz w:val="24"/>
                <w:szCs w:val="24"/>
              </w:rPr>
              <w:t>acero</w:t>
            </w:r>
            <w:proofErr w:type="spellEnd"/>
            <w:r w:rsidRPr="003D70D3">
              <w:rPr>
                <w:rFonts w:ascii="Bookman Old Style" w:hAnsi="Bookman Old Style"/>
                <w:sz w:val="24"/>
                <w:szCs w:val="24"/>
              </w:rPr>
              <w:t xml:space="preserve"> inox.</w:t>
            </w:r>
          </w:p>
        </w:tc>
        <w:tc>
          <w:tcPr>
            <w:tcW w:w="2880" w:type="dxa"/>
          </w:tcPr>
          <w:p w14:paraId="7BEA35A5" w14:textId="77777777" w:rsidR="00493091" w:rsidRPr="003D70D3" w:rsidRDefault="00493091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2880" w:type="dxa"/>
          </w:tcPr>
          <w:p w14:paraId="631900B0" w14:textId="77777777" w:rsidR="00493091" w:rsidRPr="003D70D3" w:rsidRDefault="00493091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</w:tr>
      <w:tr w:rsidR="003D70D3" w:rsidRPr="003D70D3" w14:paraId="0041D0B5" w14:textId="77777777">
        <w:tc>
          <w:tcPr>
            <w:tcW w:w="2880" w:type="dxa"/>
          </w:tcPr>
          <w:p w14:paraId="0FD489B5" w14:textId="77777777" w:rsidR="00493091" w:rsidRPr="003D70D3" w:rsidRDefault="007B5E27">
            <w:pPr>
              <w:rPr>
                <w:rFonts w:ascii="Bookman Old Style" w:hAnsi="Bookman Old Style"/>
                <w:sz w:val="24"/>
                <w:szCs w:val="24"/>
              </w:rPr>
            </w:pPr>
            <w:proofErr w:type="spellStart"/>
            <w:r w:rsidRPr="003D70D3">
              <w:rPr>
                <w:rFonts w:ascii="Bookman Old Style" w:hAnsi="Bookman Old Style"/>
                <w:sz w:val="24"/>
                <w:szCs w:val="24"/>
              </w:rPr>
              <w:t>Extractores</w:t>
            </w:r>
            <w:proofErr w:type="spellEnd"/>
            <w:r w:rsidRPr="003D70D3">
              <w:rPr>
                <w:rFonts w:ascii="Bookman Old Style" w:hAnsi="Bookman Old Style"/>
                <w:sz w:val="24"/>
                <w:szCs w:val="24"/>
              </w:rPr>
              <w:t xml:space="preserve"> de </w:t>
            </w:r>
            <w:proofErr w:type="spellStart"/>
            <w:r w:rsidRPr="003D70D3">
              <w:rPr>
                <w:rFonts w:ascii="Bookman Old Style" w:hAnsi="Bookman Old Style"/>
                <w:sz w:val="24"/>
                <w:szCs w:val="24"/>
              </w:rPr>
              <w:t>grasa</w:t>
            </w:r>
            <w:proofErr w:type="spellEnd"/>
            <w:r w:rsidRPr="003D70D3">
              <w:rPr>
                <w:rFonts w:ascii="Bookman Old Style" w:hAnsi="Bookman Old Style"/>
                <w:sz w:val="24"/>
                <w:szCs w:val="24"/>
              </w:rPr>
              <w:t xml:space="preserve"> / </w:t>
            </w:r>
            <w:proofErr w:type="spellStart"/>
            <w:r w:rsidRPr="003D70D3">
              <w:rPr>
                <w:rFonts w:ascii="Bookman Old Style" w:hAnsi="Bookman Old Style"/>
                <w:sz w:val="24"/>
                <w:szCs w:val="24"/>
              </w:rPr>
              <w:t>ventilación</w:t>
            </w:r>
            <w:proofErr w:type="spellEnd"/>
          </w:p>
        </w:tc>
        <w:tc>
          <w:tcPr>
            <w:tcW w:w="2880" w:type="dxa"/>
          </w:tcPr>
          <w:p w14:paraId="67B3A437" w14:textId="77777777" w:rsidR="00493091" w:rsidRPr="003D70D3" w:rsidRDefault="00493091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2880" w:type="dxa"/>
          </w:tcPr>
          <w:p w14:paraId="71AFCC69" w14:textId="77777777" w:rsidR="00493091" w:rsidRPr="003D70D3" w:rsidRDefault="00493091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</w:tr>
      <w:tr w:rsidR="003D70D3" w:rsidRPr="003D70D3" w14:paraId="45202618" w14:textId="77777777">
        <w:tc>
          <w:tcPr>
            <w:tcW w:w="2880" w:type="dxa"/>
          </w:tcPr>
          <w:p w14:paraId="77F06D44" w14:textId="77777777" w:rsidR="00493091" w:rsidRPr="003D70D3" w:rsidRDefault="007B5E27">
            <w:pPr>
              <w:rPr>
                <w:rFonts w:ascii="Bookman Old Style" w:hAnsi="Bookman Old Style"/>
                <w:sz w:val="24"/>
                <w:szCs w:val="24"/>
              </w:rPr>
            </w:pPr>
            <w:proofErr w:type="spellStart"/>
            <w:r w:rsidRPr="003D70D3">
              <w:rPr>
                <w:rFonts w:ascii="Bookman Old Style" w:hAnsi="Bookman Old Style"/>
                <w:sz w:val="24"/>
                <w:szCs w:val="24"/>
              </w:rPr>
              <w:t>Lavamanos</w:t>
            </w:r>
            <w:proofErr w:type="spellEnd"/>
            <w:r w:rsidRPr="003D70D3">
              <w:rPr>
                <w:rFonts w:ascii="Bookman Old Style" w:hAnsi="Bookman Old Style"/>
                <w:sz w:val="24"/>
                <w:szCs w:val="24"/>
              </w:rPr>
              <w:t xml:space="preserve"> / </w:t>
            </w:r>
            <w:proofErr w:type="spellStart"/>
            <w:r w:rsidRPr="003D70D3">
              <w:rPr>
                <w:rFonts w:ascii="Bookman Old Style" w:hAnsi="Bookman Old Style"/>
                <w:sz w:val="24"/>
                <w:szCs w:val="24"/>
              </w:rPr>
              <w:t>Lavaplatos</w:t>
            </w:r>
            <w:proofErr w:type="spellEnd"/>
          </w:p>
        </w:tc>
        <w:tc>
          <w:tcPr>
            <w:tcW w:w="2880" w:type="dxa"/>
          </w:tcPr>
          <w:p w14:paraId="5D9CCEC7" w14:textId="77777777" w:rsidR="00493091" w:rsidRPr="003D70D3" w:rsidRDefault="00493091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2880" w:type="dxa"/>
          </w:tcPr>
          <w:p w14:paraId="63B580EE" w14:textId="77777777" w:rsidR="00493091" w:rsidRPr="003D70D3" w:rsidRDefault="00493091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</w:tr>
      <w:tr w:rsidR="003D70D3" w:rsidRPr="003D70D3" w14:paraId="06AE37FB" w14:textId="77777777">
        <w:tc>
          <w:tcPr>
            <w:tcW w:w="2880" w:type="dxa"/>
          </w:tcPr>
          <w:p w14:paraId="7D623551" w14:textId="77777777" w:rsidR="00493091" w:rsidRPr="003D70D3" w:rsidRDefault="007B5E27">
            <w:pPr>
              <w:rPr>
                <w:rFonts w:ascii="Bookman Old Style" w:hAnsi="Bookman Old Style"/>
                <w:sz w:val="24"/>
                <w:szCs w:val="24"/>
              </w:rPr>
            </w:pPr>
            <w:proofErr w:type="spellStart"/>
            <w:r w:rsidRPr="003D70D3">
              <w:rPr>
                <w:rFonts w:ascii="Bookman Old Style" w:hAnsi="Bookman Old Style"/>
                <w:sz w:val="24"/>
                <w:szCs w:val="24"/>
              </w:rPr>
              <w:t>Utensilios</w:t>
            </w:r>
            <w:proofErr w:type="spellEnd"/>
            <w:r w:rsidRPr="003D70D3">
              <w:rPr>
                <w:rFonts w:ascii="Bookman Old Style" w:hAnsi="Bookman Old Style"/>
                <w:sz w:val="24"/>
                <w:szCs w:val="24"/>
              </w:rPr>
              <w:t xml:space="preserve"> para </w:t>
            </w:r>
            <w:proofErr w:type="spellStart"/>
            <w:r w:rsidRPr="003D70D3">
              <w:rPr>
                <w:rFonts w:ascii="Bookman Old Style" w:hAnsi="Bookman Old Style"/>
                <w:sz w:val="24"/>
                <w:szCs w:val="24"/>
              </w:rPr>
              <w:t>preparación</w:t>
            </w:r>
            <w:proofErr w:type="spellEnd"/>
          </w:p>
        </w:tc>
        <w:tc>
          <w:tcPr>
            <w:tcW w:w="2880" w:type="dxa"/>
          </w:tcPr>
          <w:p w14:paraId="3BA45305" w14:textId="77777777" w:rsidR="00493091" w:rsidRPr="003D70D3" w:rsidRDefault="00493091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2880" w:type="dxa"/>
          </w:tcPr>
          <w:p w14:paraId="2A11C48E" w14:textId="77777777" w:rsidR="00493091" w:rsidRPr="003D70D3" w:rsidRDefault="00493091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</w:tr>
    </w:tbl>
    <w:p w14:paraId="4FF540CD" w14:textId="77777777" w:rsidR="003D70D3" w:rsidRDefault="003D70D3">
      <w:pPr>
        <w:rPr>
          <w:rFonts w:ascii="Bookman Old Style" w:hAnsi="Bookman Old Style"/>
          <w:sz w:val="24"/>
          <w:szCs w:val="24"/>
        </w:rPr>
      </w:pPr>
    </w:p>
    <w:p w14:paraId="08FDBD86" w14:textId="77777777" w:rsidR="003D70D3" w:rsidRDefault="003D70D3">
      <w:pPr>
        <w:rPr>
          <w:rFonts w:ascii="Bookman Old Style" w:hAnsi="Bookman Old Style"/>
          <w:sz w:val="24"/>
          <w:szCs w:val="24"/>
        </w:rPr>
      </w:pPr>
    </w:p>
    <w:p w14:paraId="64A65B18" w14:textId="0EC3CF8B" w:rsidR="00493091" w:rsidRPr="003D70D3" w:rsidRDefault="007B5E27" w:rsidP="003D70D3">
      <w:pPr>
        <w:spacing w:after="0"/>
        <w:rPr>
          <w:rFonts w:ascii="Bookman Old Style" w:hAnsi="Bookman Old Style"/>
          <w:sz w:val="24"/>
          <w:szCs w:val="24"/>
        </w:rPr>
      </w:pPr>
      <w:r w:rsidRPr="003D70D3">
        <w:rPr>
          <w:rFonts w:ascii="Bookman Old Style" w:hAnsi="Bookman Old Style"/>
          <w:sz w:val="24"/>
          <w:szCs w:val="24"/>
        </w:rPr>
        <w:t xml:space="preserve">Fotos a color </w:t>
      </w:r>
      <w:proofErr w:type="spellStart"/>
      <w:r w:rsidRPr="003D70D3">
        <w:rPr>
          <w:rFonts w:ascii="Bookman Old Style" w:hAnsi="Bookman Old Style"/>
          <w:sz w:val="24"/>
          <w:szCs w:val="24"/>
        </w:rPr>
        <w:t>adjuntas</w:t>
      </w:r>
      <w:proofErr w:type="spellEnd"/>
      <w:r w:rsidRPr="003D70D3">
        <w:rPr>
          <w:rFonts w:ascii="Bookman Old Style" w:hAnsi="Bookman Old Style"/>
          <w:sz w:val="24"/>
          <w:szCs w:val="24"/>
        </w:rPr>
        <w:t xml:space="preserve"> (</w:t>
      </w:r>
      <w:proofErr w:type="spellStart"/>
      <w:r w:rsidRPr="003D70D3">
        <w:rPr>
          <w:rFonts w:ascii="Bookman Old Style" w:hAnsi="Bookman Old Style"/>
          <w:sz w:val="24"/>
          <w:szCs w:val="24"/>
        </w:rPr>
        <w:t>obligatorio</w:t>
      </w:r>
      <w:proofErr w:type="spellEnd"/>
      <w:r w:rsidRPr="003D70D3">
        <w:rPr>
          <w:rFonts w:ascii="Bookman Old Style" w:hAnsi="Bookman Old Style"/>
          <w:sz w:val="24"/>
          <w:szCs w:val="24"/>
        </w:rPr>
        <w:t>):</w:t>
      </w:r>
    </w:p>
    <w:p w14:paraId="5D01896C" w14:textId="0347AE63" w:rsidR="00493091" w:rsidRPr="003D70D3" w:rsidRDefault="007B5E27" w:rsidP="003D70D3">
      <w:pPr>
        <w:pStyle w:val="Prrafodelista"/>
        <w:numPr>
          <w:ilvl w:val="0"/>
          <w:numId w:val="11"/>
        </w:numPr>
        <w:spacing w:after="0"/>
        <w:rPr>
          <w:rFonts w:ascii="Bookman Old Style" w:hAnsi="Bookman Old Style"/>
          <w:sz w:val="24"/>
          <w:szCs w:val="24"/>
        </w:rPr>
      </w:pPr>
      <w:r w:rsidRPr="003D70D3">
        <w:rPr>
          <w:rFonts w:ascii="Bookman Old Style" w:hAnsi="Bookman Old Style"/>
          <w:sz w:val="24"/>
          <w:szCs w:val="24"/>
        </w:rPr>
        <w:t>Cocina</w:t>
      </w:r>
    </w:p>
    <w:p w14:paraId="1F01EF0B" w14:textId="0A7A9640" w:rsidR="00493091" w:rsidRPr="003D70D3" w:rsidRDefault="007B5E27" w:rsidP="003D70D3">
      <w:pPr>
        <w:pStyle w:val="Prrafodelista"/>
        <w:numPr>
          <w:ilvl w:val="0"/>
          <w:numId w:val="11"/>
        </w:numPr>
        <w:spacing w:after="0"/>
        <w:rPr>
          <w:rFonts w:ascii="Bookman Old Style" w:hAnsi="Bookman Old Style"/>
          <w:sz w:val="24"/>
          <w:szCs w:val="24"/>
        </w:rPr>
      </w:pPr>
      <w:proofErr w:type="spellStart"/>
      <w:r w:rsidRPr="003D70D3">
        <w:rPr>
          <w:rFonts w:ascii="Bookman Old Style" w:hAnsi="Bookman Old Style"/>
          <w:sz w:val="24"/>
          <w:szCs w:val="24"/>
        </w:rPr>
        <w:t>Áreas</w:t>
      </w:r>
      <w:proofErr w:type="spellEnd"/>
      <w:r w:rsidRPr="003D70D3">
        <w:rPr>
          <w:rFonts w:ascii="Bookman Old Style" w:hAnsi="Bookman Old Style"/>
          <w:sz w:val="24"/>
          <w:szCs w:val="24"/>
        </w:rPr>
        <w:t xml:space="preserve"> de </w:t>
      </w:r>
      <w:proofErr w:type="spellStart"/>
      <w:r w:rsidRPr="003D70D3">
        <w:rPr>
          <w:rFonts w:ascii="Bookman Old Style" w:hAnsi="Bookman Old Style"/>
          <w:sz w:val="24"/>
          <w:szCs w:val="24"/>
        </w:rPr>
        <w:t>preparación</w:t>
      </w:r>
      <w:proofErr w:type="spellEnd"/>
    </w:p>
    <w:p w14:paraId="283C47AC" w14:textId="7AF12B1A" w:rsidR="00493091" w:rsidRPr="003D70D3" w:rsidRDefault="007B5E27" w:rsidP="003D70D3">
      <w:pPr>
        <w:pStyle w:val="Prrafodelista"/>
        <w:numPr>
          <w:ilvl w:val="0"/>
          <w:numId w:val="11"/>
        </w:numPr>
        <w:spacing w:after="0"/>
        <w:rPr>
          <w:rFonts w:ascii="Bookman Old Style" w:hAnsi="Bookman Old Style"/>
          <w:sz w:val="24"/>
          <w:szCs w:val="24"/>
        </w:rPr>
      </w:pPr>
      <w:proofErr w:type="spellStart"/>
      <w:r w:rsidRPr="003D70D3">
        <w:rPr>
          <w:rFonts w:ascii="Bookman Old Style" w:hAnsi="Bookman Old Style"/>
          <w:sz w:val="24"/>
          <w:szCs w:val="24"/>
        </w:rPr>
        <w:t>Almacenes</w:t>
      </w:r>
      <w:proofErr w:type="spellEnd"/>
      <w:r w:rsidRPr="003D70D3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3D70D3">
        <w:rPr>
          <w:rFonts w:ascii="Bookman Old Style" w:hAnsi="Bookman Old Style"/>
          <w:sz w:val="24"/>
          <w:szCs w:val="24"/>
        </w:rPr>
        <w:t>secos</w:t>
      </w:r>
      <w:proofErr w:type="spellEnd"/>
      <w:r w:rsidRPr="003D70D3">
        <w:rPr>
          <w:rFonts w:ascii="Bookman Old Style" w:hAnsi="Bookman Old Style"/>
          <w:sz w:val="24"/>
          <w:szCs w:val="24"/>
        </w:rPr>
        <w:t xml:space="preserve"> y </w:t>
      </w:r>
      <w:proofErr w:type="spellStart"/>
      <w:r w:rsidRPr="003D70D3">
        <w:rPr>
          <w:rFonts w:ascii="Bookman Old Style" w:hAnsi="Bookman Old Style"/>
          <w:sz w:val="24"/>
          <w:szCs w:val="24"/>
        </w:rPr>
        <w:t>fríos</w:t>
      </w:r>
      <w:proofErr w:type="spellEnd"/>
    </w:p>
    <w:p w14:paraId="2B9660AF" w14:textId="70C2A704" w:rsidR="00493091" w:rsidRPr="003D70D3" w:rsidRDefault="007B5E27" w:rsidP="003D70D3">
      <w:pPr>
        <w:pStyle w:val="Prrafodelista"/>
        <w:numPr>
          <w:ilvl w:val="0"/>
          <w:numId w:val="11"/>
        </w:numPr>
        <w:spacing w:after="0"/>
        <w:rPr>
          <w:rFonts w:ascii="Bookman Old Style" w:hAnsi="Bookman Old Style"/>
          <w:sz w:val="24"/>
          <w:szCs w:val="24"/>
        </w:rPr>
      </w:pPr>
      <w:r w:rsidRPr="003D70D3">
        <w:rPr>
          <w:rFonts w:ascii="Bookman Old Style" w:hAnsi="Bookman Old Style"/>
          <w:sz w:val="24"/>
          <w:szCs w:val="24"/>
        </w:rPr>
        <w:t>Personal operando</w:t>
      </w:r>
    </w:p>
    <w:p w14:paraId="4307F330" w14:textId="77777777" w:rsidR="00493091" w:rsidRPr="003D70D3" w:rsidRDefault="007B5E27">
      <w:pPr>
        <w:pStyle w:val="Ttulo1"/>
        <w:rPr>
          <w:rFonts w:ascii="Bookman Old Style" w:hAnsi="Bookman Old Style"/>
          <w:color w:val="auto"/>
          <w:sz w:val="24"/>
          <w:szCs w:val="24"/>
        </w:rPr>
      </w:pPr>
      <w:r w:rsidRPr="003D70D3">
        <w:rPr>
          <w:rFonts w:ascii="Bookman Old Style" w:hAnsi="Bookman Old Style"/>
          <w:color w:val="auto"/>
          <w:sz w:val="24"/>
          <w:szCs w:val="24"/>
        </w:rPr>
        <w:t>3. Transporte y Distribución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880"/>
        <w:gridCol w:w="2880"/>
        <w:gridCol w:w="2880"/>
      </w:tblGrid>
      <w:tr w:rsidR="003D70D3" w:rsidRPr="003D70D3" w14:paraId="0B1F2822" w14:textId="77777777">
        <w:tc>
          <w:tcPr>
            <w:tcW w:w="2880" w:type="dxa"/>
          </w:tcPr>
          <w:p w14:paraId="23095B92" w14:textId="77777777" w:rsidR="00493091" w:rsidRPr="003D70D3" w:rsidRDefault="007B5E27">
            <w:pPr>
              <w:rPr>
                <w:rFonts w:ascii="Bookman Old Style" w:hAnsi="Bookman Old Style"/>
                <w:sz w:val="24"/>
                <w:szCs w:val="24"/>
              </w:rPr>
            </w:pPr>
            <w:r w:rsidRPr="003D70D3">
              <w:rPr>
                <w:rFonts w:ascii="Bookman Old Style" w:hAnsi="Bookman Old Style"/>
                <w:sz w:val="24"/>
                <w:szCs w:val="24"/>
              </w:rPr>
              <w:t>Medio de transporte</w:t>
            </w:r>
          </w:p>
        </w:tc>
        <w:tc>
          <w:tcPr>
            <w:tcW w:w="2880" w:type="dxa"/>
          </w:tcPr>
          <w:p w14:paraId="390AAF6E" w14:textId="77777777" w:rsidR="00493091" w:rsidRPr="003D70D3" w:rsidRDefault="007B5E27">
            <w:pPr>
              <w:rPr>
                <w:rFonts w:ascii="Bookman Old Style" w:hAnsi="Bookman Old Style"/>
                <w:sz w:val="24"/>
                <w:szCs w:val="24"/>
              </w:rPr>
            </w:pPr>
            <w:r w:rsidRPr="003D70D3">
              <w:rPr>
                <w:rFonts w:ascii="Bookman Old Style" w:hAnsi="Bookman Old Style"/>
                <w:sz w:val="24"/>
                <w:szCs w:val="24"/>
              </w:rPr>
              <w:t>Cantidad</w:t>
            </w:r>
          </w:p>
        </w:tc>
        <w:tc>
          <w:tcPr>
            <w:tcW w:w="2880" w:type="dxa"/>
          </w:tcPr>
          <w:p w14:paraId="69F8DC0F" w14:textId="77777777" w:rsidR="00493091" w:rsidRPr="003D70D3" w:rsidRDefault="007B5E27">
            <w:pPr>
              <w:rPr>
                <w:rFonts w:ascii="Bookman Old Style" w:hAnsi="Bookman Old Style"/>
                <w:sz w:val="24"/>
                <w:szCs w:val="24"/>
              </w:rPr>
            </w:pPr>
            <w:r w:rsidRPr="003D70D3">
              <w:rPr>
                <w:rFonts w:ascii="Bookman Old Style" w:hAnsi="Bookman Old Style"/>
                <w:sz w:val="24"/>
                <w:szCs w:val="24"/>
              </w:rPr>
              <w:t>Estado / Tipo / Capacidad</w:t>
            </w:r>
          </w:p>
        </w:tc>
      </w:tr>
      <w:tr w:rsidR="003D70D3" w:rsidRPr="003D70D3" w14:paraId="782F98B1" w14:textId="77777777">
        <w:tc>
          <w:tcPr>
            <w:tcW w:w="2880" w:type="dxa"/>
          </w:tcPr>
          <w:p w14:paraId="45535D6B" w14:textId="77777777" w:rsidR="00493091" w:rsidRPr="003D70D3" w:rsidRDefault="007B5E27">
            <w:pPr>
              <w:rPr>
                <w:rFonts w:ascii="Bookman Old Style" w:hAnsi="Bookman Old Style"/>
                <w:sz w:val="24"/>
                <w:szCs w:val="24"/>
              </w:rPr>
            </w:pPr>
            <w:proofErr w:type="spellStart"/>
            <w:r w:rsidRPr="003D70D3">
              <w:rPr>
                <w:rFonts w:ascii="Bookman Old Style" w:hAnsi="Bookman Old Style"/>
                <w:sz w:val="24"/>
                <w:szCs w:val="24"/>
              </w:rPr>
              <w:t>Vehículos</w:t>
            </w:r>
            <w:proofErr w:type="spellEnd"/>
            <w:r w:rsidRPr="003D70D3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3D70D3">
              <w:rPr>
                <w:rFonts w:ascii="Bookman Old Style" w:hAnsi="Bookman Old Style"/>
                <w:sz w:val="24"/>
                <w:szCs w:val="24"/>
              </w:rPr>
              <w:t>refrigerados</w:t>
            </w:r>
            <w:proofErr w:type="spellEnd"/>
          </w:p>
        </w:tc>
        <w:tc>
          <w:tcPr>
            <w:tcW w:w="2880" w:type="dxa"/>
          </w:tcPr>
          <w:p w14:paraId="2A33AD23" w14:textId="77777777" w:rsidR="00493091" w:rsidRPr="003D70D3" w:rsidRDefault="00493091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2880" w:type="dxa"/>
          </w:tcPr>
          <w:p w14:paraId="1B85D456" w14:textId="77777777" w:rsidR="00493091" w:rsidRPr="003D70D3" w:rsidRDefault="00493091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</w:tr>
      <w:tr w:rsidR="003D70D3" w:rsidRPr="003D70D3" w14:paraId="14C159D9" w14:textId="77777777">
        <w:tc>
          <w:tcPr>
            <w:tcW w:w="2880" w:type="dxa"/>
          </w:tcPr>
          <w:p w14:paraId="5501BA02" w14:textId="77777777" w:rsidR="00493091" w:rsidRPr="003D70D3" w:rsidRDefault="007B5E27">
            <w:pPr>
              <w:rPr>
                <w:rFonts w:ascii="Bookman Old Style" w:hAnsi="Bookman Old Style"/>
                <w:sz w:val="24"/>
                <w:szCs w:val="24"/>
              </w:rPr>
            </w:pPr>
            <w:proofErr w:type="spellStart"/>
            <w:r w:rsidRPr="003D70D3">
              <w:rPr>
                <w:rFonts w:ascii="Bookman Old Style" w:hAnsi="Bookman Old Style"/>
                <w:sz w:val="24"/>
                <w:szCs w:val="24"/>
              </w:rPr>
              <w:t>Motocicletas</w:t>
            </w:r>
            <w:proofErr w:type="spellEnd"/>
            <w:r w:rsidRPr="003D70D3">
              <w:rPr>
                <w:rFonts w:ascii="Bookman Old Style" w:hAnsi="Bookman Old Style"/>
                <w:sz w:val="24"/>
                <w:szCs w:val="24"/>
              </w:rPr>
              <w:t xml:space="preserve"> / </w:t>
            </w:r>
            <w:proofErr w:type="spellStart"/>
            <w:r w:rsidRPr="003D70D3">
              <w:rPr>
                <w:rFonts w:ascii="Bookman Old Style" w:hAnsi="Bookman Old Style"/>
                <w:sz w:val="24"/>
                <w:szCs w:val="24"/>
              </w:rPr>
              <w:t>Furgonetas</w:t>
            </w:r>
            <w:proofErr w:type="spellEnd"/>
          </w:p>
        </w:tc>
        <w:tc>
          <w:tcPr>
            <w:tcW w:w="2880" w:type="dxa"/>
          </w:tcPr>
          <w:p w14:paraId="3E49B45F" w14:textId="77777777" w:rsidR="00493091" w:rsidRPr="003D70D3" w:rsidRDefault="00493091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2880" w:type="dxa"/>
          </w:tcPr>
          <w:p w14:paraId="2C996B97" w14:textId="77777777" w:rsidR="00493091" w:rsidRPr="003D70D3" w:rsidRDefault="00493091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</w:tr>
    </w:tbl>
    <w:p w14:paraId="58A09313" w14:textId="576974B5" w:rsidR="00493091" w:rsidRPr="003D70D3" w:rsidRDefault="007B5E27" w:rsidP="003D70D3">
      <w:pPr>
        <w:spacing w:after="0"/>
        <w:rPr>
          <w:rFonts w:ascii="Bookman Old Style" w:hAnsi="Bookman Old Style"/>
          <w:sz w:val="24"/>
          <w:szCs w:val="24"/>
        </w:rPr>
      </w:pPr>
      <w:r w:rsidRPr="003D70D3">
        <w:rPr>
          <w:rFonts w:ascii="Bookman Old Style" w:hAnsi="Bookman Old Style"/>
          <w:sz w:val="24"/>
          <w:szCs w:val="24"/>
        </w:rPr>
        <w:t xml:space="preserve">Fotos a color </w:t>
      </w:r>
      <w:proofErr w:type="spellStart"/>
      <w:r w:rsidRPr="003D70D3">
        <w:rPr>
          <w:rFonts w:ascii="Bookman Old Style" w:hAnsi="Bookman Old Style"/>
          <w:sz w:val="24"/>
          <w:szCs w:val="24"/>
        </w:rPr>
        <w:t>adjuntas</w:t>
      </w:r>
      <w:proofErr w:type="spellEnd"/>
      <w:r w:rsidRPr="003D70D3">
        <w:rPr>
          <w:rFonts w:ascii="Bookman Old Style" w:hAnsi="Bookman Old Style"/>
          <w:sz w:val="24"/>
          <w:szCs w:val="24"/>
        </w:rPr>
        <w:t xml:space="preserve"> de </w:t>
      </w:r>
      <w:proofErr w:type="spellStart"/>
      <w:r w:rsidRPr="003D70D3">
        <w:rPr>
          <w:rFonts w:ascii="Bookman Old Style" w:hAnsi="Bookman Old Style"/>
          <w:sz w:val="24"/>
          <w:szCs w:val="24"/>
        </w:rPr>
        <w:t>vehículos</w:t>
      </w:r>
      <w:proofErr w:type="spellEnd"/>
      <w:r w:rsidRPr="003D70D3">
        <w:rPr>
          <w:rFonts w:ascii="Bookman Old Style" w:hAnsi="Bookman Old Style"/>
          <w:sz w:val="24"/>
          <w:szCs w:val="24"/>
        </w:rPr>
        <w:t>:</w:t>
      </w:r>
    </w:p>
    <w:p w14:paraId="2337376A" w14:textId="38966F99" w:rsidR="00493091" w:rsidRPr="003D70D3" w:rsidRDefault="007B5E27" w:rsidP="003D70D3">
      <w:pPr>
        <w:pStyle w:val="Prrafodelista"/>
        <w:numPr>
          <w:ilvl w:val="0"/>
          <w:numId w:val="10"/>
        </w:numPr>
        <w:spacing w:after="0"/>
        <w:rPr>
          <w:rFonts w:ascii="Bookman Old Style" w:hAnsi="Bookman Old Style"/>
          <w:sz w:val="24"/>
          <w:szCs w:val="24"/>
        </w:rPr>
      </w:pPr>
      <w:r w:rsidRPr="003D70D3">
        <w:rPr>
          <w:rFonts w:ascii="Bookman Old Style" w:hAnsi="Bookman Old Style"/>
          <w:sz w:val="24"/>
          <w:szCs w:val="24"/>
        </w:rPr>
        <w:t>Exterior</w:t>
      </w:r>
    </w:p>
    <w:p w14:paraId="1855AC7C" w14:textId="008C749E" w:rsidR="00493091" w:rsidRPr="003D70D3" w:rsidRDefault="007B5E27" w:rsidP="003D70D3">
      <w:pPr>
        <w:pStyle w:val="Prrafodelista"/>
        <w:numPr>
          <w:ilvl w:val="0"/>
          <w:numId w:val="10"/>
        </w:numPr>
        <w:spacing w:after="0"/>
        <w:rPr>
          <w:rFonts w:ascii="Bookman Old Style" w:hAnsi="Bookman Old Style"/>
          <w:sz w:val="24"/>
          <w:szCs w:val="24"/>
        </w:rPr>
      </w:pPr>
      <w:r w:rsidRPr="003D70D3">
        <w:rPr>
          <w:rFonts w:ascii="Bookman Old Style" w:hAnsi="Bookman Old Style"/>
          <w:sz w:val="24"/>
          <w:szCs w:val="24"/>
        </w:rPr>
        <w:t>Interior (</w:t>
      </w:r>
      <w:proofErr w:type="spellStart"/>
      <w:r w:rsidRPr="003D70D3">
        <w:rPr>
          <w:rFonts w:ascii="Bookman Old Style" w:hAnsi="Bookman Old Style"/>
          <w:sz w:val="24"/>
          <w:szCs w:val="24"/>
        </w:rPr>
        <w:t>compartimento</w:t>
      </w:r>
      <w:proofErr w:type="spellEnd"/>
      <w:r w:rsidRPr="003D70D3">
        <w:rPr>
          <w:rFonts w:ascii="Bookman Old Style" w:hAnsi="Bookman Old Style"/>
          <w:sz w:val="24"/>
          <w:szCs w:val="24"/>
        </w:rPr>
        <w:t xml:space="preserve"> de </w:t>
      </w:r>
      <w:proofErr w:type="spellStart"/>
      <w:r w:rsidRPr="003D70D3">
        <w:rPr>
          <w:rFonts w:ascii="Bookman Old Style" w:hAnsi="Bookman Old Style"/>
          <w:sz w:val="24"/>
          <w:szCs w:val="24"/>
        </w:rPr>
        <w:t>alimentos</w:t>
      </w:r>
      <w:proofErr w:type="spellEnd"/>
      <w:r w:rsidRPr="003D70D3">
        <w:rPr>
          <w:rFonts w:ascii="Bookman Old Style" w:hAnsi="Bookman Old Style"/>
          <w:sz w:val="24"/>
          <w:szCs w:val="24"/>
        </w:rPr>
        <w:t>)</w:t>
      </w:r>
    </w:p>
    <w:p w14:paraId="29C6D5C2" w14:textId="77777777" w:rsidR="00493091" w:rsidRPr="003D70D3" w:rsidRDefault="007B5E27">
      <w:pPr>
        <w:pStyle w:val="Ttulo1"/>
        <w:rPr>
          <w:rFonts w:ascii="Bookman Old Style" w:hAnsi="Bookman Old Style"/>
          <w:color w:val="auto"/>
          <w:sz w:val="24"/>
          <w:szCs w:val="24"/>
        </w:rPr>
      </w:pPr>
      <w:r w:rsidRPr="003D70D3">
        <w:rPr>
          <w:rFonts w:ascii="Bookman Old Style" w:hAnsi="Bookman Old Style"/>
          <w:color w:val="auto"/>
          <w:sz w:val="24"/>
          <w:szCs w:val="24"/>
        </w:rPr>
        <w:t>4. Personal Operativo</w:t>
      </w:r>
    </w:p>
    <w:tbl>
      <w:tblPr>
        <w:tblStyle w:val="Tablaconcuadrcula"/>
        <w:tblW w:w="10314" w:type="dxa"/>
        <w:tblLook w:val="04A0" w:firstRow="1" w:lastRow="0" w:firstColumn="1" w:lastColumn="0" w:noHBand="0" w:noVBand="1"/>
      </w:tblPr>
      <w:tblGrid>
        <w:gridCol w:w="3334"/>
        <w:gridCol w:w="2444"/>
        <w:gridCol w:w="4536"/>
      </w:tblGrid>
      <w:tr w:rsidR="003D70D3" w:rsidRPr="003D70D3" w14:paraId="0CEE28F8" w14:textId="77777777" w:rsidTr="00B66B20">
        <w:trPr>
          <w:trHeight w:val="311"/>
        </w:trPr>
        <w:tc>
          <w:tcPr>
            <w:tcW w:w="3334" w:type="dxa"/>
          </w:tcPr>
          <w:p w14:paraId="4C033C9B" w14:textId="77777777" w:rsidR="00493091" w:rsidRPr="003D70D3" w:rsidRDefault="007B5E27">
            <w:pPr>
              <w:rPr>
                <w:rFonts w:ascii="Bookman Old Style" w:hAnsi="Bookman Old Style"/>
                <w:sz w:val="24"/>
                <w:szCs w:val="24"/>
              </w:rPr>
            </w:pPr>
            <w:r w:rsidRPr="003D70D3">
              <w:rPr>
                <w:rFonts w:ascii="Bookman Old Style" w:hAnsi="Bookman Old Style"/>
                <w:sz w:val="24"/>
                <w:szCs w:val="24"/>
              </w:rPr>
              <w:t>Cargo</w:t>
            </w:r>
          </w:p>
        </w:tc>
        <w:tc>
          <w:tcPr>
            <w:tcW w:w="2444" w:type="dxa"/>
          </w:tcPr>
          <w:p w14:paraId="3338EAF0" w14:textId="77777777" w:rsidR="00493091" w:rsidRPr="003D70D3" w:rsidRDefault="007B5E27">
            <w:pPr>
              <w:rPr>
                <w:rFonts w:ascii="Bookman Old Style" w:hAnsi="Bookman Old Style"/>
                <w:sz w:val="24"/>
                <w:szCs w:val="24"/>
              </w:rPr>
            </w:pPr>
            <w:r w:rsidRPr="003D70D3">
              <w:rPr>
                <w:rFonts w:ascii="Bookman Old Style" w:hAnsi="Bookman Old Style"/>
                <w:sz w:val="24"/>
                <w:szCs w:val="24"/>
              </w:rPr>
              <w:t>Cantidad</w:t>
            </w:r>
          </w:p>
        </w:tc>
        <w:tc>
          <w:tcPr>
            <w:tcW w:w="4536" w:type="dxa"/>
          </w:tcPr>
          <w:p w14:paraId="2999D0DB" w14:textId="77777777" w:rsidR="00493091" w:rsidRPr="003D70D3" w:rsidRDefault="007B5E27">
            <w:pPr>
              <w:rPr>
                <w:rFonts w:ascii="Bookman Old Style" w:hAnsi="Bookman Old Style"/>
                <w:sz w:val="24"/>
                <w:szCs w:val="24"/>
              </w:rPr>
            </w:pPr>
            <w:r w:rsidRPr="003D70D3">
              <w:rPr>
                <w:rFonts w:ascii="Bookman Old Style" w:hAnsi="Bookman Old Style"/>
                <w:sz w:val="24"/>
                <w:szCs w:val="24"/>
              </w:rPr>
              <w:t>Certificaciones / Entrenamiento</w:t>
            </w:r>
          </w:p>
        </w:tc>
      </w:tr>
      <w:tr w:rsidR="003D70D3" w:rsidRPr="003D70D3" w14:paraId="59E9E232" w14:textId="77777777" w:rsidTr="00B66B20">
        <w:trPr>
          <w:trHeight w:val="284"/>
        </w:trPr>
        <w:tc>
          <w:tcPr>
            <w:tcW w:w="3334" w:type="dxa"/>
          </w:tcPr>
          <w:p w14:paraId="27A6698B" w14:textId="77777777" w:rsidR="00493091" w:rsidRPr="003D70D3" w:rsidRDefault="007B5E27">
            <w:pPr>
              <w:rPr>
                <w:rFonts w:ascii="Bookman Old Style" w:hAnsi="Bookman Old Style"/>
                <w:sz w:val="24"/>
                <w:szCs w:val="24"/>
              </w:rPr>
            </w:pPr>
            <w:r w:rsidRPr="003D70D3">
              <w:rPr>
                <w:rFonts w:ascii="Bookman Old Style" w:hAnsi="Bookman Old Style"/>
                <w:sz w:val="24"/>
                <w:szCs w:val="24"/>
              </w:rPr>
              <w:t>Chef principal</w:t>
            </w:r>
          </w:p>
        </w:tc>
        <w:tc>
          <w:tcPr>
            <w:tcW w:w="2444" w:type="dxa"/>
          </w:tcPr>
          <w:p w14:paraId="362BBCDC" w14:textId="77777777" w:rsidR="00493091" w:rsidRPr="003D70D3" w:rsidRDefault="00493091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536" w:type="dxa"/>
          </w:tcPr>
          <w:p w14:paraId="46F902B6" w14:textId="77777777" w:rsidR="00493091" w:rsidRPr="003D70D3" w:rsidRDefault="00493091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</w:tr>
      <w:tr w:rsidR="003D70D3" w:rsidRPr="003D70D3" w14:paraId="29303D2E" w14:textId="77777777" w:rsidTr="00B66B20">
        <w:trPr>
          <w:trHeight w:val="305"/>
        </w:trPr>
        <w:tc>
          <w:tcPr>
            <w:tcW w:w="3334" w:type="dxa"/>
          </w:tcPr>
          <w:p w14:paraId="7C978F72" w14:textId="77777777" w:rsidR="00493091" w:rsidRPr="003D70D3" w:rsidRDefault="007B5E27">
            <w:pPr>
              <w:rPr>
                <w:rFonts w:ascii="Bookman Old Style" w:hAnsi="Bookman Old Style"/>
                <w:sz w:val="24"/>
                <w:szCs w:val="24"/>
              </w:rPr>
            </w:pPr>
            <w:r w:rsidRPr="003D70D3">
              <w:rPr>
                <w:rFonts w:ascii="Bookman Old Style" w:hAnsi="Bookman Old Style"/>
                <w:sz w:val="24"/>
                <w:szCs w:val="24"/>
              </w:rPr>
              <w:t>Cocineros</w:t>
            </w:r>
          </w:p>
        </w:tc>
        <w:tc>
          <w:tcPr>
            <w:tcW w:w="2444" w:type="dxa"/>
          </w:tcPr>
          <w:p w14:paraId="5D670F35" w14:textId="77777777" w:rsidR="00493091" w:rsidRPr="003D70D3" w:rsidRDefault="00493091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536" w:type="dxa"/>
          </w:tcPr>
          <w:p w14:paraId="55BF5BC3" w14:textId="77777777" w:rsidR="00493091" w:rsidRPr="003D70D3" w:rsidRDefault="00493091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</w:tr>
      <w:tr w:rsidR="003D70D3" w:rsidRPr="003D70D3" w14:paraId="7B81902C" w14:textId="77777777" w:rsidTr="00B66B20">
        <w:trPr>
          <w:trHeight w:val="284"/>
        </w:trPr>
        <w:tc>
          <w:tcPr>
            <w:tcW w:w="3334" w:type="dxa"/>
          </w:tcPr>
          <w:p w14:paraId="3AA7D26C" w14:textId="77777777" w:rsidR="00493091" w:rsidRPr="003D70D3" w:rsidRDefault="007B5E27">
            <w:pPr>
              <w:rPr>
                <w:rFonts w:ascii="Bookman Old Style" w:hAnsi="Bookman Old Style"/>
                <w:sz w:val="24"/>
                <w:szCs w:val="24"/>
              </w:rPr>
            </w:pPr>
            <w:r w:rsidRPr="003D70D3">
              <w:rPr>
                <w:rFonts w:ascii="Bookman Old Style" w:hAnsi="Bookman Old Style"/>
                <w:sz w:val="24"/>
                <w:szCs w:val="24"/>
              </w:rPr>
              <w:t>Asistentes de cocina</w:t>
            </w:r>
          </w:p>
        </w:tc>
        <w:tc>
          <w:tcPr>
            <w:tcW w:w="2444" w:type="dxa"/>
          </w:tcPr>
          <w:p w14:paraId="5340425D" w14:textId="77777777" w:rsidR="00493091" w:rsidRPr="003D70D3" w:rsidRDefault="00493091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536" w:type="dxa"/>
          </w:tcPr>
          <w:p w14:paraId="633ECE69" w14:textId="77777777" w:rsidR="00493091" w:rsidRPr="003D70D3" w:rsidRDefault="00493091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</w:tr>
      <w:tr w:rsidR="003D70D3" w:rsidRPr="003D70D3" w14:paraId="14AC9C8D" w14:textId="77777777" w:rsidTr="00B66B20">
        <w:trPr>
          <w:trHeight w:val="305"/>
        </w:trPr>
        <w:tc>
          <w:tcPr>
            <w:tcW w:w="3334" w:type="dxa"/>
          </w:tcPr>
          <w:p w14:paraId="3484D5C1" w14:textId="77777777" w:rsidR="00493091" w:rsidRPr="003D70D3" w:rsidRDefault="007B5E27">
            <w:pPr>
              <w:rPr>
                <w:rFonts w:ascii="Bookman Old Style" w:hAnsi="Bookman Old Style"/>
                <w:sz w:val="24"/>
                <w:szCs w:val="24"/>
              </w:rPr>
            </w:pPr>
            <w:proofErr w:type="spellStart"/>
            <w:r w:rsidRPr="003D70D3">
              <w:rPr>
                <w:rFonts w:ascii="Bookman Old Style" w:hAnsi="Bookman Old Style"/>
                <w:sz w:val="24"/>
                <w:szCs w:val="24"/>
              </w:rPr>
              <w:t>Repartidores</w:t>
            </w:r>
            <w:proofErr w:type="spellEnd"/>
          </w:p>
        </w:tc>
        <w:tc>
          <w:tcPr>
            <w:tcW w:w="2444" w:type="dxa"/>
          </w:tcPr>
          <w:p w14:paraId="67092AFF" w14:textId="77777777" w:rsidR="00493091" w:rsidRPr="003D70D3" w:rsidRDefault="00493091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536" w:type="dxa"/>
          </w:tcPr>
          <w:p w14:paraId="65C36954" w14:textId="77777777" w:rsidR="00493091" w:rsidRPr="003D70D3" w:rsidRDefault="00493091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</w:tr>
    </w:tbl>
    <w:p w14:paraId="3CFE8951" w14:textId="77777777" w:rsidR="00493091" w:rsidRPr="003D70D3" w:rsidRDefault="007B5E27">
      <w:pPr>
        <w:pStyle w:val="Ttulo1"/>
        <w:rPr>
          <w:rFonts w:ascii="Bookman Old Style" w:hAnsi="Bookman Old Style"/>
          <w:color w:val="auto"/>
          <w:sz w:val="24"/>
          <w:szCs w:val="24"/>
        </w:rPr>
      </w:pPr>
      <w:r w:rsidRPr="003D70D3">
        <w:rPr>
          <w:rFonts w:ascii="Bookman Old Style" w:hAnsi="Bookman Old Style"/>
          <w:color w:val="auto"/>
          <w:sz w:val="24"/>
          <w:szCs w:val="24"/>
        </w:rPr>
        <w:t>5. Certificaciones (adjuntar copias vigentes)</w:t>
      </w:r>
    </w:p>
    <w:p w14:paraId="0BE6B5D5" w14:textId="77777777" w:rsidR="00493091" w:rsidRPr="003D70D3" w:rsidRDefault="007B5E27" w:rsidP="003D70D3">
      <w:pPr>
        <w:spacing w:after="0"/>
        <w:rPr>
          <w:rFonts w:ascii="Bookman Old Style" w:hAnsi="Bookman Old Style"/>
          <w:sz w:val="24"/>
          <w:szCs w:val="24"/>
        </w:rPr>
      </w:pPr>
      <w:proofErr w:type="gramStart"/>
      <w:r w:rsidRPr="003D70D3">
        <w:rPr>
          <w:rFonts w:ascii="Bookman Old Style" w:hAnsi="Bookman Old Style"/>
          <w:sz w:val="24"/>
          <w:szCs w:val="24"/>
        </w:rPr>
        <w:t>[ ]</w:t>
      </w:r>
      <w:proofErr w:type="gramEnd"/>
      <w:r w:rsidRPr="003D70D3">
        <w:rPr>
          <w:rFonts w:ascii="Bookman Old Style" w:hAnsi="Bookman Old Style"/>
          <w:sz w:val="24"/>
          <w:szCs w:val="24"/>
        </w:rPr>
        <w:t xml:space="preserve"> Permiso Sanitario – Ministerio de Salud Pública</w:t>
      </w:r>
    </w:p>
    <w:p w14:paraId="2CDA51D8" w14:textId="77777777" w:rsidR="00493091" w:rsidRPr="003D70D3" w:rsidRDefault="007B5E27" w:rsidP="003D70D3">
      <w:pPr>
        <w:spacing w:after="0"/>
        <w:rPr>
          <w:rFonts w:ascii="Bookman Old Style" w:hAnsi="Bookman Old Style"/>
          <w:sz w:val="24"/>
          <w:szCs w:val="24"/>
        </w:rPr>
      </w:pPr>
      <w:proofErr w:type="gramStart"/>
      <w:r w:rsidRPr="003D70D3">
        <w:rPr>
          <w:rFonts w:ascii="Bookman Old Style" w:hAnsi="Bookman Old Style"/>
          <w:sz w:val="24"/>
          <w:szCs w:val="24"/>
        </w:rPr>
        <w:t>[ ]</w:t>
      </w:r>
      <w:proofErr w:type="gramEnd"/>
      <w:r w:rsidRPr="003D70D3">
        <w:rPr>
          <w:rFonts w:ascii="Bookman Old Style" w:hAnsi="Bookman Old Style"/>
          <w:sz w:val="24"/>
          <w:szCs w:val="24"/>
        </w:rPr>
        <w:t xml:space="preserve"> Certificación de Buenas Prácticas de Manufactura</w:t>
      </w:r>
    </w:p>
    <w:p w14:paraId="4E829E6A" w14:textId="77777777" w:rsidR="00493091" w:rsidRPr="003D70D3" w:rsidRDefault="007B5E27" w:rsidP="003D70D3">
      <w:pPr>
        <w:spacing w:after="0"/>
        <w:rPr>
          <w:rFonts w:ascii="Bookman Old Style" w:hAnsi="Bookman Old Style"/>
          <w:sz w:val="24"/>
          <w:szCs w:val="24"/>
        </w:rPr>
      </w:pPr>
      <w:proofErr w:type="gramStart"/>
      <w:r w:rsidRPr="003D70D3">
        <w:rPr>
          <w:rFonts w:ascii="Bookman Old Style" w:hAnsi="Bookman Old Style"/>
          <w:sz w:val="24"/>
          <w:szCs w:val="24"/>
        </w:rPr>
        <w:t>[ ]</w:t>
      </w:r>
      <w:proofErr w:type="gramEnd"/>
      <w:r w:rsidRPr="003D70D3">
        <w:rPr>
          <w:rFonts w:ascii="Bookman Old Style" w:hAnsi="Bookman Old Style"/>
          <w:sz w:val="24"/>
          <w:szCs w:val="24"/>
        </w:rPr>
        <w:t xml:space="preserve"> Certificación de Control de Plagas</w:t>
      </w:r>
    </w:p>
    <w:p w14:paraId="04042546" w14:textId="77777777" w:rsidR="00493091" w:rsidRPr="003D70D3" w:rsidRDefault="007B5E27" w:rsidP="003D70D3">
      <w:pPr>
        <w:spacing w:after="0"/>
        <w:rPr>
          <w:rFonts w:ascii="Bookman Old Style" w:hAnsi="Bookman Old Style"/>
          <w:sz w:val="24"/>
          <w:szCs w:val="24"/>
        </w:rPr>
      </w:pPr>
      <w:proofErr w:type="gramStart"/>
      <w:r w:rsidRPr="003D70D3">
        <w:rPr>
          <w:rFonts w:ascii="Bookman Old Style" w:hAnsi="Bookman Old Style"/>
          <w:sz w:val="24"/>
          <w:szCs w:val="24"/>
        </w:rPr>
        <w:t>[ ]</w:t>
      </w:r>
      <w:proofErr w:type="gramEnd"/>
      <w:r w:rsidRPr="003D70D3">
        <w:rPr>
          <w:rFonts w:ascii="Bookman Old Style" w:hAnsi="Bookman Old Style"/>
          <w:sz w:val="24"/>
          <w:szCs w:val="24"/>
        </w:rPr>
        <w:t xml:space="preserve"> Carta de autorización para inspección técnica</w:t>
      </w:r>
    </w:p>
    <w:p w14:paraId="2E169CF6" w14:textId="77777777" w:rsidR="00493091" w:rsidRPr="003D70D3" w:rsidRDefault="007B5E27">
      <w:pPr>
        <w:rPr>
          <w:rFonts w:ascii="Bookman Old Style" w:hAnsi="Bookman Old Style"/>
          <w:sz w:val="24"/>
          <w:szCs w:val="24"/>
        </w:rPr>
      </w:pPr>
      <w:r w:rsidRPr="003D70D3">
        <w:rPr>
          <w:rFonts w:ascii="Bookman Old Style" w:hAnsi="Bookman Old Style"/>
          <w:sz w:val="24"/>
          <w:szCs w:val="24"/>
        </w:rPr>
        <w:br/>
        <w:t>Firma del Representante Legal: ___________________________</w:t>
      </w:r>
    </w:p>
    <w:p w14:paraId="34905B7D" w14:textId="77777777" w:rsidR="00493091" w:rsidRPr="003D70D3" w:rsidRDefault="007B5E27">
      <w:pPr>
        <w:rPr>
          <w:rFonts w:ascii="Bookman Old Style" w:hAnsi="Bookman Old Style"/>
          <w:sz w:val="24"/>
          <w:szCs w:val="24"/>
        </w:rPr>
      </w:pPr>
      <w:r w:rsidRPr="003D70D3">
        <w:rPr>
          <w:rFonts w:ascii="Bookman Old Style" w:hAnsi="Bookman Old Style"/>
          <w:sz w:val="24"/>
          <w:szCs w:val="24"/>
        </w:rPr>
        <w:t>Sello de la Empresa:</w:t>
      </w:r>
    </w:p>
    <w:p w14:paraId="2112A740" w14:textId="77777777" w:rsidR="00493091" w:rsidRPr="003D70D3" w:rsidRDefault="007B5E27">
      <w:pPr>
        <w:rPr>
          <w:rFonts w:ascii="Bookman Old Style" w:hAnsi="Bookman Old Style"/>
          <w:sz w:val="24"/>
          <w:szCs w:val="24"/>
        </w:rPr>
      </w:pPr>
      <w:r w:rsidRPr="003D70D3">
        <w:rPr>
          <w:rFonts w:ascii="Bookman Old Style" w:hAnsi="Bookman Old Style"/>
          <w:sz w:val="24"/>
          <w:szCs w:val="24"/>
        </w:rPr>
        <w:t>Fecha de Presentación: ____ / ____ / 2025</w:t>
      </w:r>
    </w:p>
    <w:sectPr w:rsidR="00493091" w:rsidRPr="003D70D3" w:rsidSect="003D70D3">
      <w:headerReference w:type="default" r:id="rId11"/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04171A" w14:textId="77777777" w:rsidR="000A301F" w:rsidRDefault="000A301F" w:rsidP="003D70D3">
      <w:pPr>
        <w:spacing w:after="0" w:line="240" w:lineRule="auto"/>
      </w:pPr>
      <w:r>
        <w:separator/>
      </w:r>
    </w:p>
  </w:endnote>
  <w:endnote w:type="continuationSeparator" w:id="0">
    <w:p w14:paraId="71D62378" w14:textId="77777777" w:rsidR="000A301F" w:rsidRDefault="000A301F" w:rsidP="003D7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6A2CD7" w14:textId="77777777" w:rsidR="000A301F" w:rsidRDefault="000A301F" w:rsidP="003D70D3">
      <w:pPr>
        <w:spacing w:after="0" w:line="240" w:lineRule="auto"/>
      </w:pPr>
      <w:r>
        <w:separator/>
      </w:r>
    </w:p>
  </w:footnote>
  <w:footnote w:type="continuationSeparator" w:id="0">
    <w:p w14:paraId="2CAEB7E2" w14:textId="77777777" w:rsidR="000A301F" w:rsidRDefault="000A301F" w:rsidP="003D7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628CB2" w14:textId="32F536EE" w:rsidR="003D70D3" w:rsidRDefault="003D70D3" w:rsidP="003D70D3">
    <w:pPr>
      <w:pStyle w:val="Encabezado"/>
      <w:jc w:val="cent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45B5CB3A" wp14:editId="352AEDAF">
          <wp:simplePos x="0" y="0"/>
          <wp:positionH relativeFrom="column">
            <wp:posOffset>-429449</wp:posOffset>
          </wp:positionH>
          <wp:positionV relativeFrom="paragraph">
            <wp:posOffset>-243205</wp:posOffset>
          </wp:positionV>
          <wp:extent cx="6315992" cy="1011555"/>
          <wp:effectExtent l="0" t="0" r="8890" b="0"/>
          <wp:wrapThrough wrapText="bothSides">
            <wp:wrapPolygon edited="0">
              <wp:start x="9968" y="0"/>
              <wp:lineTo x="9186" y="6508"/>
              <wp:lineTo x="0" y="7322"/>
              <wp:lineTo x="0" y="15458"/>
              <wp:lineTo x="8861" y="19525"/>
              <wp:lineTo x="8795" y="21153"/>
              <wp:lineTo x="11467" y="21153"/>
              <wp:lineTo x="11532" y="20746"/>
              <wp:lineTo x="21500" y="14237"/>
              <wp:lineTo x="21565" y="12203"/>
              <wp:lineTo x="21565" y="7322"/>
              <wp:lineTo x="11076" y="6508"/>
              <wp:lineTo x="10294" y="0"/>
              <wp:lineTo x="9968" y="0"/>
            </wp:wrapPolygon>
          </wp:wrapThrough>
          <wp:docPr id="658476352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15992" cy="10115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C307BF5" w14:textId="77777777" w:rsidR="003D70D3" w:rsidRDefault="003D70D3">
    <w:pPr>
      <w:pStyle w:val="Encabezado"/>
    </w:pPr>
  </w:p>
  <w:p w14:paraId="04DB259D" w14:textId="77777777" w:rsidR="003D70D3" w:rsidRDefault="003D70D3" w:rsidP="003D70D3">
    <w:pPr>
      <w:pStyle w:val="Encabezado"/>
      <w:jc w:val="center"/>
      <w:rPr>
        <w:b/>
        <w:bCs/>
      </w:rPr>
    </w:pPr>
  </w:p>
  <w:p w14:paraId="0A6F52FC" w14:textId="77777777" w:rsidR="003D70D3" w:rsidRDefault="003D70D3" w:rsidP="003D70D3">
    <w:pPr>
      <w:pStyle w:val="Encabezado"/>
      <w:jc w:val="center"/>
      <w:rPr>
        <w:b/>
        <w:bCs/>
      </w:rPr>
    </w:pPr>
  </w:p>
  <w:p w14:paraId="09F2A9DD" w14:textId="77777777" w:rsidR="003D70D3" w:rsidRDefault="003D70D3" w:rsidP="003D70D3">
    <w:pPr>
      <w:pStyle w:val="Encabezado"/>
      <w:jc w:val="center"/>
      <w:rPr>
        <w:b/>
        <w:bCs/>
      </w:rPr>
    </w:pPr>
  </w:p>
  <w:p w14:paraId="6860EB90" w14:textId="3D6B315E" w:rsidR="003D70D3" w:rsidRPr="003D70D3" w:rsidRDefault="003D70D3" w:rsidP="003D70D3">
    <w:pPr>
      <w:pStyle w:val="Encabezado"/>
      <w:jc w:val="center"/>
      <w:rPr>
        <w:b/>
        <w:bCs/>
      </w:rPr>
    </w:pPr>
    <w:r w:rsidRPr="003D70D3">
      <w:rPr>
        <w:b/>
        <w:bCs/>
      </w:rPr>
      <w:t>“FIDEICOMISO PARA LA OPERACIÓN, MANTENIMIENTO Y EXPANSIÓN</w:t>
    </w:r>
  </w:p>
  <w:p w14:paraId="6939EA5F" w14:textId="77777777" w:rsidR="003D70D3" w:rsidRPr="003D70D3" w:rsidRDefault="003D70D3" w:rsidP="003D70D3">
    <w:pPr>
      <w:pStyle w:val="Encabezado"/>
      <w:jc w:val="center"/>
      <w:rPr>
        <w:b/>
        <w:bCs/>
      </w:rPr>
    </w:pPr>
    <w:r w:rsidRPr="003D70D3">
      <w:rPr>
        <w:b/>
        <w:bCs/>
      </w:rPr>
      <w:t>DE LA RED VIAL PRINCIPAL DE LA REPÚBLICA DOMINICANA</w:t>
    </w:r>
  </w:p>
  <w:p w14:paraId="6AB3399A" w14:textId="558A2C4D" w:rsidR="003D70D3" w:rsidRPr="003D70D3" w:rsidRDefault="003D70D3" w:rsidP="003D70D3">
    <w:pPr>
      <w:pStyle w:val="Encabezado"/>
      <w:jc w:val="center"/>
      <w:rPr>
        <w:b/>
        <w:bCs/>
      </w:rPr>
    </w:pPr>
    <w:r w:rsidRPr="003D70D3">
      <w:rPr>
        <w:b/>
        <w:bCs/>
      </w:rPr>
      <w:t>(FIDEICOMISO RD VIAL)”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connmero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connmero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convieta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convieta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connme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05F4C5B"/>
    <w:multiLevelType w:val="hybridMultilevel"/>
    <w:tmpl w:val="0D249E06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E47FC1"/>
    <w:multiLevelType w:val="hybridMultilevel"/>
    <w:tmpl w:val="D0A04A4A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9175245">
    <w:abstractNumId w:val="8"/>
  </w:num>
  <w:num w:numId="2" w16cid:durableId="424806328">
    <w:abstractNumId w:val="6"/>
  </w:num>
  <w:num w:numId="3" w16cid:durableId="1855993561">
    <w:abstractNumId w:val="5"/>
  </w:num>
  <w:num w:numId="4" w16cid:durableId="1775438593">
    <w:abstractNumId w:val="4"/>
  </w:num>
  <w:num w:numId="5" w16cid:durableId="716196358">
    <w:abstractNumId w:val="7"/>
  </w:num>
  <w:num w:numId="6" w16cid:durableId="414670036">
    <w:abstractNumId w:val="3"/>
  </w:num>
  <w:num w:numId="7" w16cid:durableId="1062368132">
    <w:abstractNumId w:val="2"/>
  </w:num>
  <w:num w:numId="8" w16cid:durableId="91246215">
    <w:abstractNumId w:val="1"/>
  </w:num>
  <w:num w:numId="9" w16cid:durableId="840975658">
    <w:abstractNumId w:val="0"/>
  </w:num>
  <w:num w:numId="10" w16cid:durableId="674919575">
    <w:abstractNumId w:val="9"/>
  </w:num>
  <w:num w:numId="11" w16cid:durableId="174787714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0A08B0"/>
    <w:rsid w:val="000A301F"/>
    <w:rsid w:val="0015074B"/>
    <w:rsid w:val="0029639D"/>
    <w:rsid w:val="00326F90"/>
    <w:rsid w:val="00360798"/>
    <w:rsid w:val="003D70D3"/>
    <w:rsid w:val="00493091"/>
    <w:rsid w:val="004942C0"/>
    <w:rsid w:val="005A46EF"/>
    <w:rsid w:val="007B5E27"/>
    <w:rsid w:val="008C0D54"/>
    <w:rsid w:val="0092058E"/>
    <w:rsid w:val="009B4B2C"/>
    <w:rsid w:val="00AA1D8D"/>
    <w:rsid w:val="00B47730"/>
    <w:rsid w:val="00B66B20"/>
    <w:rsid w:val="00CA7D9B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;"/>
  <w14:docId w14:val="7088F8F5"/>
  <w14:defaultImageDpi w14:val="300"/>
  <w15:docId w15:val="{C613091C-F721-4832-9917-0BC4B5805D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Ttulo1">
    <w:name w:val="heading 1"/>
    <w:basedOn w:val="Normal"/>
    <w:next w:val="Normal"/>
    <w:link w:val="Ttulo1C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618BF"/>
  </w:style>
  <w:style w:type="paragraph" w:styleId="Piedepgina">
    <w:name w:val="footer"/>
    <w:basedOn w:val="Normal"/>
    <w:link w:val="Piedepgina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618BF"/>
  </w:style>
  <w:style w:type="paragraph" w:styleId="Sinespaciado">
    <w:name w:val="No Spacing"/>
    <w:uiPriority w:val="1"/>
    <w:qFormat/>
    <w:rsid w:val="00FC693F"/>
    <w:pPr>
      <w:spacing w:after="0" w:line="240" w:lineRule="auto"/>
    </w:pPr>
  </w:style>
  <w:style w:type="character" w:customStyle="1" w:styleId="Ttulo1Car">
    <w:name w:val="Título 1 Car"/>
    <w:basedOn w:val="Fuentedeprrafopredeter"/>
    <w:link w:val="Ttulo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ar">
    <w:name w:val="Título 2 Car"/>
    <w:basedOn w:val="Fuentedeprrafopredeter"/>
    <w:link w:val="Ttulo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">
    <w:name w:val="Title"/>
    <w:basedOn w:val="Normal"/>
    <w:next w:val="Normal"/>
    <w:link w:val="TtuloC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rrafodelista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Textoindependiente">
    <w:name w:val="Body Text"/>
    <w:basedOn w:val="Normal"/>
    <w:link w:val="TextoindependienteCar"/>
    <w:uiPriority w:val="99"/>
    <w:unhideWhenUsed/>
    <w:rsid w:val="00AA1D8D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AA1D8D"/>
  </w:style>
  <w:style w:type="paragraph" w:styleId="Textoindependiente2">
    <w:name w:val="Body Text 2"/>
    <w:basedOn w:val="Normal"/>
    <w:link w:val="Textoindependiente2Car"/>
    <w:uiPriority w:val="99"/>
    <w:unhideWhenUsed/>
    <w:rsid w:val="00AA1D8D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AA1D8D"/>
  </w:style>
  <w:style w:type="paragraph" w:styleId="Textoindependiente3">
    <w:name w:val="Body Text 3"/>
    <w:basedOn w:val="Normal"/>
    <w:link w:val="Textoindependiente3C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rsid w:val="00AA1D8D"/>
    <w:rPr>
      <w:sz w:val="16"/>
      <w:szCs w:val="16"/>
    </w:rPr>
  </w:style>
  <w:style w:type="paragraph" w:styleId="Lista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aconvieta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aconvieta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aconvieta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aconnmero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aconnmero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aconnmero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Continuarlista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Continuarlista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Continuarlista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omacro">
    <w:name w:val="macro"/>
    <w:link w:val="TextomacroC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omacroCar">
    <w:name w:val="Texto macro Car"/>
    <w:basedOn w:val="Fuentedeprrafopredeter"/>
    <w:link w:val="Textomacro"/>
    <w:uiPriority w:val="99"/>
    <w:rsid w:val="0029639D"/>
    <w:rPr>
      <w:rFonts w:ascii="Courier" w:hAnsi="Courier"/>
      <w:sz w:val="20"/>
      <w:szCs w:val="20"/>
    </w:rPr>
  </w:style>
  <w:style w:type="paragraph" w:styleId="Cita">
    <w:name w:val="Quote"/>
    <w:basedOn w:val="Normal"/>
    <w:next w:val="Normal"/>
    <w:link w:val="CitaCar"/>
    <w:uiPriority w:val="29"/>
    <w:qFormat/>
    <w:rsid w:val="00FC693F"/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FC693F"/>
    <w:rPr>
      <w:i/>
      <w:iCs/>
      <w:color w:val="000000" w:themeColor="text1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Descripci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Textoennegrita">
    <w:name w:val="Strong"/>
    <w:basedOn w:val="Fuentedeprrafopredeter"/>
    <w:uiPriority w:val="22"/>
    <w:qFormat/>
    <w:rsid w:val="00FC693F"/>
    <w:rPr>
      <w:b/>
      <w:bCs/>
    </w:rPr>
  </w:style>
  <w:style w:type="character" w:styleId="nfasis">
    <w:name w:val="Emphasis"/>
    <w:basedOn w:val="Fuentedeprrafopredeter"/>
    <w:uiPriority w:val="20"/>
    <w:qFormat/>
    <w:rsid w:val="00FC693F"/>
    <w:rPr>
      <w:i/>
      <w:iCs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FC693F"/>
    <w:rPr>
      <w:b/>
      <w:bCs/>
      <w:i/>
      <w:iCs/>
      <w:color w:val="4F81BD" w:themeColor="accent1"/>
    </w:rPr>
  </w:style>
  <w:style w:type="character" w:styleId="nfasissutil">
    <w:name w:val="Subtle Emphasis"/>
    <w:basedOn w:val="Fuentedeprrafopredeter"/>
    <w:uiPriority w:val="19"/>
    <w:qFormat/>
    <w:rsid w:val="00FC693F"/>
    <w:rPr>
      <w:i/>
      <w:iCs/>
      <w:color w:val="808080" w:themeColor="text1" w:themeTint="7F"/>
    </w:rPr>
  </w:style>
  <w:style w:type="character" w:styleId="nfasisintenso">
    <w:name w:val="Intense Emphasis"/>
    <w:basedOn w:val="Fuentedeprrafopredeter"/>
    <w:uiPriority w:val="21"/>
    <w:qFormat/>
    <w:rsid w:val="00FC693F"/>
    <w:rPr>
      <w:b/>
      <w:bCs/>
      <w:i/>
      <w:iCs/>
      <w:color w:val="4F81BD" w:themeColor="accent1"/>
    </w:rPr>
  </w:style>
  <w:style w:type="character" w:styleId="Referenciasutil">
    <w:name w:val="Subtle Reference"/>
    <w:basedOn w:val="Fuentedeprrafopredeter"/>
    <w:uiPriority w:val="31"/>
    <w:qFormat/>
    <w:rsid w:val="00FC693F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FC693F"/>
    <w:rPr>
      <w:b/>
      <w:bCs/>
      <w:smallCaps/>
      <w:spacing w:val="5"/>
    </w:rPr>
  </w:style>
  <w:style w:type="paragraph" w:styleId="TtuloTDC">
    <w:name w:val="TOC Heading"/>
    <w:basedOn w:val="Ttulo1"/>
    <w:next w:val="Normal"/>
    <w:uiPriority w:val="39"/>
    <w:semiHidden/>
    <w:unhideWhenUsed/>
    <w:qFormat/>
    <w:rsid w:val="00FC693F"/>
    <w:pPr>
      <w:outlineLvl w:val="9"/>
    </w:pPr>
  </w:style>
  <w:style w:type="table" w:styleId="Tablaconcuadrcula">
    <w:name w:val="Table Grid"/>
    <w:basedOn w:val="Tabla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">
    <w:name w:val="Light Shading"/>
    <w:basedOn w:val="Tabla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ombreadoclaro-nfasis1">
    <w:name w:val="Light Shading Accent 1"/>
    <w:basedOn w:val="Tabla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doclaro-nfasis2">
    <w:name w:val="Light Shading Accent 2"/>
    <w:basedOn w:val="Tabla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doclaro-nfasis3">
    <w:name w:val="Light Shading Accent 3"/>
    <w:basedOn w:val="Tabla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doclaro-nfasis4">
    <w:name w:val="Light Shading Accent 4"/>
    <w:basedOn w:val="Tabla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ombreadoclaro-nfasis5">
    <w:name w:val="Light Shading Accent 5"/>
    <w:basedOn w:val="Tabla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ombreadoclaro-nfasis6">
    <w:name w:val="Light Shading Accent 6"/>
    <w:basedOn w:val="Tabla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aclara">
    <w:name w:val="Light List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aclara-nfasis1">
    <w:name w:val="Light List Accent 1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aclara-nfasis2">
    <w:name w:val="Light List Accent 2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aclara-nfasis3">
    <w:name w:val="Light List Accent 3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aclara-nfasis4">
    <w:name w:val="Light List Accent 4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aclara-nfasis5">
    <w:name w:val="Light List Accent 5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aclara-nfasis6">
    <w:name w:val="Light List Accent 6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Cuadrculaclara">
    <w:name w:val="Light Grid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Cuadrculaclara-nfasis1">
    <w:name w:val="Light Grid Accent 1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Cuadrculaclara-nfasis2">
    <w:name w:val="Light Grid Accent 2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Cuadrculaclara-nfasis3">
    <w:name w:val="Light Grid Accent 3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Cuadrculaclara-nfasis4">
    <w:name w:val="Light Grid Accent 4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Cuadrculaclara-nfasis5">
    <w:name w:val="Light Grid Accent 5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Cuadrculaclara-nfasis6">
    <w:name w:val="Light Grid Accent 6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ombreadomedio1">
    <w:name w:val="Medium Shading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1">
    <w:name w:val="Medium Shading 1 Accent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2">
    <w:name w:val="Medium Shading 1 Accent 2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3">
    <w:name w:val="Medium Shading 1 Accent 3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4">
    <w:name w:val="Medium Shading 1 Accent 4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5">
    <w:name w:val="Medium Shading 1 Accent 5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6">
    <w:name w:val="Medium Shading 1 Accent 6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2">
    <w:name w:val="Medium Shading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1">
    <w:name w:val="Medium Shading 2 Accent 1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2">
    <w:name w:val="Medium Shading 2 Accent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3">
    <w:name w:val="Medium Shading 2 Accent 3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4">
    <w:name w:val="Medium Shading 2 Accent 4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5">
    <w:name w:val="Medium Shading 2 Accent 5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6">
    <w:name w:val="Medium Shading 2 Accent 6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amedia1">
    <w:name w:val="Medium Lis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edia1-nfasis1">
    <w:name w:val="Medium List 1 Accen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amedia1-nfasis2">
    <w:name w:val="Medium List 1 Accent 2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amedia1-nfasis3">
    <w:name w:val="Medium List 1 Accent 3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amedia1-nfasis4">
    <w:name w:val="Medium List 1 Accent 4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amedia1-nfasis5">
    <w:name w:val="Medium List 1 Accent 5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amedia1-nfasis6">
    <w:name w:val="Medium List 1 Accent 6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amedia2">
    <w:name w:val="Medium Lis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1">
    <w:name w:val="Medium List 2 Accent 1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2">
    <w:name w:val="Medium List 2 Accen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3">
    <w:name w:val="Medium List 2 Accent 3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4">
    <w:name w:val="Medium List 2 Accent 4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5">
    <w:name w:val="Medium List 2 Accent 5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6">
    <w:name w:val="Medium List 2 Accent 6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Cuadrculamedia1">
    <w:name w:val="Medium Grid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media1-nfasis1">
    <w:name w:val="Medium Grid 1 Accent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media1-nfasis2">
    <w:name w:val="Medium Grid 1 Accent 2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media1-nfasis3">
    <w:name w:val="Medium Grid 1 Accent 3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media1-nfasis4">
    <w:name w:val="Medium Grid 1 Accent 4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media1-nfasis5">
    <w:name w:val="Medium Grid 1 Accent 5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media1-nfasis6">
    <w:name w:val="Medium Grid 1 Accent 6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uadrculamedia2">
    <w:name w:val="Medium Grid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1">
    <w:name w:val="Medium Grid 2 Accent 1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2">
    <w:name w:val="Medium Grid 2 Accent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3">
    <w:name w:val="Medium Grid 2 Accent 3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4">
    <w:name w:val="Medium Grid 2 Accent 4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5">
    <w:name w:val="Medium Grid 2 Accent 5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6">
    <w:name w:val="Medium Grid 2 Accent 6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3">
    <w:name w:val="Medium Grid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Cuadrculamedia3-nfasis1">
    <w:name w:val="Medium Grid 3 Accent 1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Cuadrculamedia3-nfasis2">
    <w:name w:val="Medium Grid 3 Accent 2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Cuadrculamedia3-nfasis3">
    <w:name w:val="Medium Grid 3 Accent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Cuadrculamedia3-nfasis4">
    <w:name w:val="Medium Grid 3 Accent 4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Cuadrculamedia3-nfasis5">
    <w:name w:val="Medium Grid 3 Accent 5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Cuadrculamedia3-nfasis6">
    <w:name w:val="Medium Grid 3 Accent 6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aoscura">
    <w:name w:val="Dark List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aoscura-nfasis1">
    <w:name w:val="Dark List Accent 1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aoscura-nfasis2">
    <w:name w:val="Dark List Accent 2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aoscura-nfasis3">
    <w:name w:val="Dark List Accent 3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aoscura-nfasis4">
    <w:name w:val="Dark List Accent 4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aoscura-nfasis5">
    <w:name w:val="Dark List Accent 5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aoscura-nfasis6">
    <w:name w:val="Dark List Accent 6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ombreadovistoso">
    <w:name w:val="Colorful Shading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1">
    <w:name w:val="Colorful Shading Accent 1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2">
    <w:name w:val="Colorful Shading Accent 2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3">
    <w:name w:val="Colorful Shading Accent 3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ombreadovistoso-nfasis4">
    <w:name w:val="Colorful Shading Accent 4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5">
    <w:name w:val="Colorful Shading Accent 5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6">
    <w:name w:val="Colorful Shading Accent 6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avistosa">
    <w:name w:val="Colorful List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avistosa-nfasis1">
    <w:name w:val="Colorful List Accent 1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avistosa-nfasis2">
    <w:name w:val="Colorful List Accent 2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avistosa-nfasis3">
    <w:name w:val="Colorful List Accent 3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avistosa-nfasis4">
    <w:name w:val="Colorful List Accent 4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avistosa-nfasis5">
    <w:name w:val="Colorful List Accent 5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avistosa-nfasis6">
    <w:name w:val="Colorful List Accent 6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uadrculavistosa">
    <w:name w:val="Colorful Grid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vistosa-nfasis1">
    <w:name w:val="Colorful Grid Accent 1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vistosa-nfasis2">
    <w:name w:val="Colorful Grid Accent 2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vistosa-nfasis3">
    <w:name w:val="Colorful Grid Accent 3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vistosa-nfasis4">
    <w:name w:val="Colorful Grid Accent 4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vistosa-nfasis5">
    <w:name w:val="Colorful Grid Accent 5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vistosa-nfasis6">
    <w:name w:val="Colorful Grid Accent 6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570dc93-70e9-41fb-93ca-13ef9c8a8773" xsi:nil="true"/>
    <lcf76f155ced4ddcb4097134ff3c332f xmlns="16325689-9114-4b04-abb2-e5abd70e84ae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9E986AAE5131745A0EBCBC7421F61CF" ma:contentTypeVersion="11" ma:contentTypeDescription="Crear nuevo documento." ma:contentTypeScope="" ma:versionID="35c9c851c671936179cb371214fb1dbf">
  <xsd:schema xmlns:xsd="http://www.w3.org/2001/XMLSchema" xmlns:xs="http://www.w3.org/2001/XMLSchema" xmlns:p="http://schemas.microsoft.com/office/2006/metadata/properties" xmlns:ns2="16325689-9114-4b04-abb2-e5abd70e84ae" xmlns:ns3="7570dc93-70e9-41fb-93ca-13ef9c8a8773" targetNamespace="http://schemas.microsoft.com/office/2006/metadata/properties" ma:root="true" ma:fieldsID="413ade6e9dc8d50428f2223f50afe5c4" ns2:_="" ns3:_="">
    <xsd:import namespace="16325689-9114-4b04-abb2-e5abd70e84ae"/>
    <xsd:import namespace="7570dc93-70e9-41fb-93ca-13ef9c8a87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325689-9114-4b04-abb2-e5abd70e84a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9aee54d7-8351-48c5-833d-75b41070d0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70dc93-70e9-41fb-93ca-13ef9c8a877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2539dbc-7f6e-4ef6-8ed3-bd71c752549b}" ma:internalName="TaxCatchAll" ma:showField="CatchAllData" ma:web="7570dc93-70e9-41fb-93ca-13ef9c8a87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4E254CC-8DAF-4550-8F33-847CD0F8181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050C438-DE18-41E3-9599-E6521E50A508}">
  <ds:schemaRefs>
    <ds:schemaRef ds:uri="http://schemas.microsoft.com/office/2006/metadata/properties"/>
    <ds:schemaRef ds:uri="http://schemas.microsoft.com/office/infopath/2007/PartnerControls"/>
    <ds:schemaRef ds:uri="7570dc93-70e9-41fb-93ca-13ef9c8a8773"/>
    <ds:schemaRef ds:uri="16325689-9114-4b04-abb2-e5abd70e84ae"/>
  </ds:schemaRefs>
</ds:datastoreItem>
</file>

<file path=customXml/itemProps4.xml><?xml version="1.0" encoding="utf-8"?>
<ds:datastoreItem xmlns:ds="http://schemas.openxmlformats.org/officeDocument/2006/customXml" ds:itemID="{DD15E18E-F905-424E-B0E5-14E7227E75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325689-9114-4b04-abb2-e5abd70e84ae"/>
    <ds:schemaRef ds:uri="7570dc93-70e9-41fb-93ca-13ef9c8a87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249</Words>
  <Characters>1396</Characters>
  <Application>Microsoft Office Word</Application>
  <DocSecurity>0</DocSecurity>
  <Lines>36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1626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Angela Mary Linares</cp:lastModifiedBy>
  <cp:revision>7</cp:revision>
  <dcterms:created xsi:type="dcterms:W3CDTF">2013-12-23T23:15:00Z</dcterms:created>
  <dcterms:modified xsi:type="dcterms:W3CDTF">2025-10-29T15:22:00Z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0x01010069E986AAE5131745A0EBCBC7421F61CF</vt:lpwstr>
  </property>
  <property fmtid="{D5CDD505-2E9C-101B-9397-08002B2CF9AE}" pid="3" name="MediaServiceImageTags">
    <vt:lpwstr/>
  </property>
</Properties>
</file>